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C15A5CC" w:rsidR="00BF7F06" w:rsidRPr="004B25B5" w:rsidRDefault="00F37FD7" w:rsidP="009E4AB7">
      <w:pPr>
        <w:rPr>
          <w:rFonts w:ascii="Calibri" w:hAnsi="Calibri" w:cs="Calibri"/>
          <w:b/>
          <w:bCs/>
          <w:sz w:val="26"/>
          <w:szCs w:val="26"/>
        </w:rPr>
      </w:pPr>
      <w:r>
        <w:rPr>
          <w:rFonts w:ascii="Calibri" w:hAnsi="Calibri" w:cs="Calibri"/>
          <w:b/>
          <w:bCs/>
          <w:sz w:val="26"/>
          <w:szCs w:val="26"/>
        </w:rPr>
        <w:t>Schooled</w:t>
      </w:r>
    </w:p>
    <w:p w14:paraId="2CDC2AFF" w14:textId="6013B81B" w:rsidR="007A6325" w:rsidRPr="004B25B5" w:rsidRDefault="005C7D18" w:rsidP="009E4AB7">
      <w:pPr>
        <w:rPr>
          <w:rFonts w:ascii="Calibri" w:hAnsi="Calibri" w:cs="Calibri"/>
          <w:b/>
          <w:bCs/>
          <w:sz w:val="26"/>
          <w:szCs w:val="26"/>
        </w:rPr>
      </w:pPr>
      <w:r>
        <w:rPr>
          <w:rFonts w:ascii="Calibri" w:hAnsi="Calibri" w:cs="Calibri"/>
          <w:b/>
          <w:bCs/>
          <w:sz w:val="26"/>
          <w:szCs w:val="26"/>
        </w:rPr>
        <w:t>Wise Up</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2</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F37FD7">
        <w:rPr>
          <w:rFonts w:ascii="Calibri" w:hAnsi="Calibri" w:cs="Calibri"/>
          <w:b/>
          <w:bCs/>
          <w:sz w:val="26"/>
          <w:szCs w:val="26"/>
        </w:rPr>
        <w:t>3</w:t>
      </w:r>
      <w:r w:rsidR="00C01D01">
        <w:rPr>
          <w:rFonts w:ascii="Calibri" w:hAnsi="Calibri" w:cs="Calibri"/>
          <w:b/>
          <w:bCs/>
          <w:sz w:val="26"/>
          <w:szCs w:val="26"/>
        </w:rPr>
        <w:t>)</w:t>
      </w:r>
    </w:p>
    <w:p w14:paraId="156A3DE0" w14:textId="26CCC199" w:rsidR="007A6325" w:rsidRPr="004B25B5" w:rsidRDefault="00F37FD7" w:rsidP="009E4AB7">
      <w:pPr>
        <w:rPr>
          <w:rFonts w:ascii="Calibri" w:hAnsi="Calibri" w:cs="Calibri"/>
          <w:b/>
          <w:bCs/>
          <w:sz w:val="26"/>
          <w:szCs w:val="26"/>
        </w:rPr>
      </w:pPr>
      <w:r>
        <w:rPr>
          <w:rFonts w:ascii="Calibri" w:hAnsi="Calibri" w:cs="Calibri"/>
          <w:b/>
          <w:bCs/>
          <w:sz w:val="26"/>
          <w:szCs w:val="26"/>
        </w:rPr>
        <w:t xml:space="preserve">Proverbs </w:t>
      </w:r>
      <w:r w:rsidR="005C7D18">
        <w:rPr>
          <w:rFonts w:ascii="Calibri" w:hAnsi="Calibri" w:cs="Calibri"/>
          <w:b/>
          <w:bCs/>
          <w:sz w:val="26"/>
          <w:szCs w:val="26"/>
        </w:rPr>
        <w:t>3:5-10</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528EA67A" w14:textId="5703BE6A" w:rsidR="005C7D18" w:rsidRPr="005C7D18" w:rsidRDefault="005C7D18" w:rsidP="005C7D18">
      <w:pPr>
        <w:spacing w:line="276" w:lineRule="auto"/>
        <w:rPr>
          <w:rFonts w:ascii="Calibri" w:hAnsi="Calibri"/>
        </w:rPr>
      </w:pPr>
      <w:r w:rsidRPr="005C7D18">
        <w:rPr>
          <w:rFonts w:ascii="Calibri" w:hAnsi="Calibri"/>
        </w:rPr>
        <w:t xml:space="preserve">We kicked off a series last week called “Schooled.” We've been talking about living by the wisdom of God. Wisdom is God's insight into our life and our circumstance. Wisdom is living your life smarter, but not harder. It takes wisdom in order to do that. </w:t>
      </w:r>
    </w:p>
    <w:p w14:paraId="459574A8" w14:textId="77777777" w:rsidR="005C7D18" w:rsidRPr="005C7D18" w:rsidRDefault="005C7D18" w:rsidP="005C7D18">
      <w:pPr>
        <w:spacing w:line="276" w:lineRule="auto"/>
        <w:rPr>
          <w:rFonts w:ascii="Calibri" w:hAnsi="Calibri"/>
        </w:rPr>
      </w:pPr>
    </w:p>
    <w:p w14:paraId="11A91ECF" w14:textId="0BBB358E" w:rsidR="005C7D18" w:rsidRPr="005C7D18" w:rsidRDefault="005C7D18" w:rsidP="005C7D18">
      <w:pPr>
        <w:spacing w:line="276" w:lineRule="auto"/>
        <w:rPr>
          <w:rFonts w:ascii="Calibri" w:hAnsi="Calibri"/>
        </w:rPr>
      </w:pPr>
      <w:r w:rsidRPr="005C7D18">
        <w:rPr>
          <w:rFonts w:ascii="Calibri" w:hAnsi="Calibri"/>
        </w:rPr>
        <w:t xml:space="preserve">Yesterday we had a group of guys that were here at the church. They were picking weeds and they got the idea that it would be best to get a blowtorch and to just fry the </w:t>
      </w:r>
      <w:r w:rsidR="00973250">
        <w:rPr>
          <w:rFonts w:ascii="Calibri" w:hAnsi="Calibri"/>
        </w:rPr>
        <w:t>dandelions</w:t>
      </w:r>
      <w:r w:rsidRPr="005C7D18">
        <w:rPr>
          <w:rFonts w:ascii="Calibri" w:hAnsi="Calibri"/>
        </w:rPr>
        <w:t xml:space="preserve">. It’s a lot of hard work to bend over and to pull </w:t>
      </w:r>
      <w:r w:rsidR="00973250">
        <w:rPr>
          <w:rFonts w:ascii="Calibri" w:hAnsi="Calibri"/>
        </w:rPr>
        <w:t>everything</w:t>
      </w:r>
      <w:r w:rsidRPr="005C7D18">
        <w:rPr>
          <w:rFonts w:ascii="Calibri" w:hAnsi="Calibri"/>
        </w:rPr>
        <w:t>. They got a propane tank and</w:t>
      </w:r>
      <w:r w:rsidR="00973250">
        <w:rPr>
          <w:rFonts w:ascii="Calibri" w:hAnsi="Calibri"/>
        </w:rPr>
        <w:t xml:space="preserve"> blew the place up. </w:t>
      </w:r>
      <w:r w:rsidRPr="005C7D18">
        <w:rPr>
          <w:rFonts w:ascii="Calibri" w:hAnsi="Calibri"/>
        </w:rPr>
        <w:t xml:space="preserve">I'm telling </w:t>
      </w:r>
      <w:proofErr w:type="gramStart"/>
      <w:r w:rsidRPr="005C7D18">
        <w:rPr>
          <w:rFonts w:ascii="Calibri" w:hAnsi="Calibri"/>
        </w:rPr>
        <w:t>you,</w:t>
      </w:r>
      <w:proofErr w:type="gramEnd"/>
      <w:r w:rsidRPr="005C7D18">
        <w:rPr>
          <w:rFonts w:ascii="Calibri" w:hAnsi="Calibri"/>
        </w:rPr>
        <w:t xml:space="preserve"> our campus has never looked so awesome. I don't know if that's legal or if it's environmentally sensitive. Please don't tell me otherwise. But this place is looking awesome. I looked over and these guys were having a blast. They were blowing up the ants, they were blowing up the weeds. I thought, “Well, we're working smarter, not harder.” </w:t>
      </w:r>
    </w:p>
    <w:p w14:paraId="200FB382" w14:textId="77777777" w:rsidR="005C7D18" w:rsidRPr="005C7D18" w:rsidRDefault="005C7D18" w:rsidP="005C7D18">
      <w:pPr>
        <w:spacing w:line="276" w:lineRule="auto"/>
        <w:rPr>
          <w:rFonts w:ascii="Calibri" w:hAnsi="Calibri"/>
        </w:rPr>
      </w:pPr>
    </w:p>
    <w:p w14:paraId="15664092" w14:textId="77777777" w:rsidR="005C7D18" w:rsidRPr="005C7D18" w:rsidRDefault="005C7D18" w:rsidP="005C7D18">
      <w:pPr>
        <w:spacing w:line="276" w:lineRule="auto"/>
        <w:rPr>
          <w:rFonts w:ascii="Calibri" w:hAnsi="Calibri"/>
        </w:rPr>
      </w:pPr>
      <w:r w:rsidRPr="005C7D18">
        <w:rPr>
          <w:rFonts w:ascii="Calibri" w:hAnsi="Calibri"/>
        </w:rPr>
        <w:t>A few years ago, one of my kids was struggling with their grades. I said, “What you need to do is don't wait till the night before the test, but study a little bit every day. Don't wait till 10pm the night before. Study a little bit every day for your subjects. Then when you get to test time, you'll be prepared. You'll be ready.” They went from making B's and C's to making pretty much straight A's. They started working smarter, not harder.</w:t>
      </w:r>
    </w:p>
    <w:p w14:paraId="0EC7D950" w14:textId="77777777" w:rsidR="005C7D18" w:rsidRPr="005C7D18" w:rsidRDefault="005C7D18" w:rsidP="005C7D18">
      <w:pPr>
        <w:spacing w:line="276" w:lineRule="auto"/>
        <w:rPr>
          <w:rFonts w:ascii="Calibri" w:hAnsi="Calibri"/>
        </w:rPr>
      </w:pPr>
    </w:p>
    <w:p w14:paraId="23E8955A" w14:textId="77777777" w:rsidR="005C7D18" w:rsidRPr="005C7D18" w:rsidRDefault="005C7D18" w:rsidP="005C7D18">
      <w:pPr>
        <w:spacing w:line="276" w:lineRule="auto"/>
        <w:rPr>
          <w:rFonts w:ascii="Calibri" w:hAnsi="Calibri"/>
        </w:rPr>
      </w:pPr>
      <w:r w:rsidRPr="005C7D18">
        <w:rPr>
          <w:rFonts w:ascii="Calibri" w:hAnsi="Calibri"/>
        </w:rPr>
        <w:t xml:space="preserve">We have a church member I was talking to this last week. She cooks all Sunday afternoon and into the evening, like from 2-6pm on Sundays for the entire week. Maybe you've heard of people that do that before. It was kind of new for me. I thought, “Why in the world would somebody want to cook for four straight hours?” She said, “Pastor, it's working smarter, not harder. Then I've got it all done for the whole week.” </w:t>
      </w:r>
    </w:p>
    <w:p w14:paraId="2CB65585" w14:textId="77777777" w:rsidR="005C7D18" w:rsidRPr="005C7D18" w:rsidRDefault="005C7D18" w:rsidP="005C7D18">
      <w:pPr>
        <w:spacing w:line="276" w:lineRule="auto"/>
        <w:rPr>
          <w:rFonts w:ascii="Calibri" w:hAnsi="Calibri"/>
        </w:rPr>
      </w:pPr>
    </w:p>
    <w:p w14:paraId="69FB8F27" w14:textId="77777777" w:rsidR="005C7D18" w:rsidRPr="005C7D18" w:rsidRDefault="005C7D18" w:rsidP="005C7D18">
      <w:pPr>
        <w:spacing w:line="276" w:lineRule="auto"/>
        <w:rPr>
          <w:rFonts w:ascii="Calibri" w:hAnsi="Calibri"/>
        </w:rPr>
      </w:pPr>
      <w:r w:rsidRPr="005C7D18">
        <w:rPr>
          <w:rFonts w:ascii="Calibri" w:hAnsi="Calibri"/>
        </w:rPr>
        <w:t xml:space="preserve">When the wisdom of God is in your life, you can work smarter, not harder. When you live by the wisdom of God, you'll be a contrarian. You'll do things differently. That's why it's called wisdom. If everybody was doing it, it wouldn't be wisdom. You’re going to be a contrarian as you live by the wisdom of God. </w:t>
      </w:r>
    </w:p>
    <w:p w14:paraId="72AFC214" w14:textId="77777777" w:rsidR="005C7D18" w:rsidRPr="005C7D18" w:rsidRDefault="005C7D18" w:rsidP="005C7D18">
      <w:pPr>
        <w:spacing w:line="276" w:lineRule="auto"/>
        <w:rPr>
          <w:rFonts w:ascii="Calibri" w:hAnsi="Calibri"/>
        </w:rPr>
      </w:pPr>
    </w:p>
    <w:p w14:paraId="5BB55D38" w14:textId="77777777" w:rsidR="005C7D18" w:rsidRPr="005C7D18" w:rsidRDefault="005C7D18" w:rsidP="005C7D18">
      <w:pPr>
        <w:spacing w:line="276" w:lineRule="auto"/>
        <w:rPr>
          <w:rFonts w:ascii="Calibri" w:hAnsi="Calibri"/>
        </w:rPr>
      </w:pPr>
      <w:r w:rsidRPr="005C7D18">
        <w:rPr>
          <w:rFonts w:ascii="Calibri" w:hAnsi="Calibri"/>
        </w:rPr>
        <w:t xml:space="preserve">One of those areas that God wants us to be contrarian is in the area of finances. The Proverbs has a lot of wisdom to say to us about the management of money. I'm really excited to share some of these verses with you today because a lot of people are struggling with debt. A lot of people are struggling with stress related to money. Perhaps the greatest area of fear and </w:t>
      </w:r>
      <w:r w:rsidRPr="005C7D18">
        <w:rPr>
          <w:rFonts w:ascii="Calibri" w:hAnsi="Calibri"/>
        </w:rPr>
        <w:lastRenderedPageBreak/>
        <w:t xml:space="preserve">anxiety that we face is related to finances. If you have some stress related to money and your income, then you need to take some notes today. Because God doesn't want you to just work harder, He wants you to work smarter. </w:t>
      </w:r>
    </w:p>
    <w:p w14:paraId="57C6132C" w14:textId="77777777" w:rsidR="005C7D18" w:rsidRPr="005C7D18" w:rsidRDefault="005C7D18" w:rsidP="005C7D18">
      <w:pPr>
        <w:spacing w:line="276" w:lineRule="auto"/>
        <w:rPr>
          <w:rFonts w:ascii="Calibri" w:hAnsi="Calibri"/>
        </w:rPr>
      </w:pPr>
    </w:p>
    <w:p w14:paraId="64DA530D" w14:textId="68F7144F" w:rsidR="005C7D18" w:rsidRPr="005C7D18" w:rsidRDefault="005C7D18" w:rsidP="005C7D18">
      <w:pPr>
        <w:spacing w:line="276" w:lineRule="auto"/>
        <w:rPr>
          <w:rFonts w:ascii="Calibri" w:hAnsi="Calibri"/>
        </w:rPr>
      </w:pPr>
      <w:r w:rsidRPr="005C7D18">
        <w:rPr>
          <w:rFonts w:ascii="Calibri" w:hAnsi="Calibri"/>
        </w:rPr>
        <w:t xml:space="preserve">Proverbs gives us some wisdom about that. In fact, all throughout scripture, the Bible challenges us to put together a new equation when it comes to finances. </w:t>
      </w:r>
      <w:r w:rsidR="00973250">
        <w:rPr>
          <w:rFonts w:ascii="Calibri" w:hAnsi="Calibri"/>
        </w:rPr>
        <w:t>Many</w:t>
      </w:r>
      <w:r w:rsidRPr="005C7D18">
        <w:rPr>
          <w:rFonts w:ascii="Calibri" w:hAnsi="Calibri"/>
        </w:rPr>
        <w:t xml:space="preserve"> people think, “Well, to have my finances in order, I need to work hard, I need to save, I need to plan, and then I need to push the repeat button. I need to do that over and over again.” But scripture actually inserts another part of that equation, and that is generosity and giving. Giving and generosity does so much for us spiritually. It does so much for us when we live by faith and we begin to activate the blessings of God in our life. It really is an amazing thing. </w:t>
      </w:r>
    </w:p>
    <w:p w14:paraId="26B11249" w14:textId="77777777" w:rsidR="005C7D18" w:rsidRPr="005C7D18" w:rsidRDefault="005C7D18" w:rsidP="005C7D18">
      <w:pPr>
        <w:spacing w:line="276" w:lineRule="auto"/>
        <w:rPr>
          <w:rFonts w:ascii="Calibri" w:hAnsi="Calibri"/>
        </w:rPr>
      </w:pPr>
    </w:p>
    <w:p w14:paraId="721737F5" w14:textId="77777777" w:rsidR="005C7D18" w:rsidRPr="005C7D18" w:rsidRDefault="005C7D18" w:rsidP="005C7D18">
      <w:pPr>
        <w:spacing w:line="276" w:lineRule="auto"/>
        <w:rPr>
          <w:rFonts w:ascii="Calibri" w:hAnsi="Calibri"/>
        </w:rPr>
      </w:pPr>
      <w:r w:rsidRPr="005C7D18">
        <w:rPr>
          <w:rFonts w:ascii="Calibri" w:hAnsi="Calibri"/>
        </w:rPr>
        <w:t xml:space="preserve">I want to challenge you today as you live a little smarter and you're not just working harder, to live by God's principles related to generosity because I think it could have a profound impact on your financial situation. </w:t>
      </w:r>
    </w:p>
    <w:p w14:paraId="7FCAB01B" w14:textId="77777777" w:rsidR="005C7D18" w:rsidRPr="005C7D18" w:rsidRDefault="005C7D18" w:rsidP="005C7D18">
      <w:pPr>
        <w:spacing w:line="276" w:lineRule="auto"/>
        <w:rPr>
          <w:rFonts w:ascii="Calibri" w:hAnsi="Calibri"/>
        </w:rPr>
      </w:pPr>
    </w:p>
    <w:p w14:paraId="1DD2F0A0" w14:textId="77777777" w:rsidR="005C7D18" w:rsidRPr="005C7D18" w:rsidRDefault="005C7D18" w:rsidP="005C7D18">
      <w:pPr>
        <w:spacing w:line="276" w:lineRule="auto"/>
        <w:rPr>
          <w:rFonts w:ascii="Calibri" w:hAnsi="Calibri"/>
        </w:rPr>
      </w:pPr>
      <w:r w:rsidRPr="005C7D18">
        <w:rPr>
          <w:rFonts w:ascii="Calibri" w:hAnsi="Calibri"/>
        </w:rPr>
        <w:t xml:space="preserve">In fact, the Bible teaches us that tithing is God's way of practicing generosity. The tithe is that tenth portion, that firstfruit, that first portion that goes to God. Sometimes we hear the word “tithe” and we think, “What does that mean exactly?” The word “tithe” doesn't mean just to give. The word “tithe” actually means tenth or the tenth portion. So for example, if I have an income of $1,000, the tithe is $100. If I have the income of $100, a tenth, $10, belongs to God. </w:t>
      </w:r>
    </w:p>
    <w:p w14:paraId="4065E47F" w14:textId="77777777" w:rsidR="005C7D18" w:rsidRPr="005C7D18" w:rsidRDefault="005C7D18" w:rsidP="005C7D18">
      <w:pPr>
        <w:spacing w:line="276" w:lineRule="auto"/>
        <w:rPr>
          <w:rFonts w:ascii="Calibri" w:hAnsi="Calibri"/>
        </w:rPr>
      </w:pPr>
    </w:p>
    <w:p w14:paraId="1FFBA2B9" w14:textId="77777777" w:rsidR="005C7D18" w:rsidRPr="005C7D18" w:rsidRDefault="005C7D18" w:rsidP="005C7D18">
      <w:pPr>
        <w:spacing w:line="276" w:lineRule="auto"/>
        <w:rPr>
          <w:rFonts w:ascii="Calibri" w:hAnsi="Calibri"/>
        </w:rPr>
      </w:pPr>
      <w:r w:rsidRPr="005C7D18">
        <w:rPr>
          <w:rFonts w:ascii="Calibri" w:hAnsi="Calibri"/>
        </w:rPr>
        <w:t xml:space="preserve">I want to show you from the Proverbs how tithing and how generosity is a part of the wisdom of God. Maybe you've thought about these things before, but maybe you haven’t. I want to give you six things today. I want you to write those down on your outline. Follow along with this day because I really believe this could begin to be a game changer for you in the area of your debt, your finances, your future, your faith, and your stress and anxiety. </w:t>
      </w:r>
    </w:p>
    <w:p w14:paraId="139E4ABB" w14:textId="77777777" w:rsidR="005C7D18" w:rsidRPr="005C7D18" w:rsidRDefault="005C7D18" w:rsidP="005C7D18">
      <w:pPr>
        <w:spacing w:line="276" w:lineRule="auto"/>
        <w:rPr>
          <w:rFonts w:ascii="Calibri" w:hAnsi="Calibri"/>
        </w:rPr>
      </w:pPr>
    </w:p>
    <w:p w14:paraId="3AA5B243" w14:textId="77777777" w:rsidR="005C7D18" w:rsidRPr="005C7D18" w:rsidRDefault="005C7D18" w:rsidP="005C7D18">
      <w:pPr>
        <w:spacing w:line="276" w:lineRule="auto"/>
        <w:rPr>
          <w:rFonts w:ascii="Calibri" w:hAnsi="Calibri"/>
        </w:rPr>
      </w:pPr>
      <w:r w:rsidRPr="005C7D18">
        <w:rPr>
          <w:rFonts w:ascii="Calibri" w:hAnsi="Calibri"/>
        </w:rPr>
        <w:t>Why should I tithe? Why is it wise to be a giver?</w:t>
      </w:r>
    </w:p>
    <w:p w14:paraId="01B49560" w14:textId="77777777" w:rsidR="005C7D18" w:rsidRPr="005C7D18" w:rsidRDefault="005C7D18" w:rsidP="005C7D18">
      <w:pPr>
        <w:spacing w:line="276" w:lineRule="auto"/>
        <w:rPr>
          <w:rFonts w:ascii="Calibri" w:hAnsi="Calibri"/>
        </w:rPr>
      </w:pPr>
    </w:p>
    <w:p w14:paraId="07D33FF9" w14:textId="77777777" w:rsidR="005C7D18" w:rsidRPr="005C7D18" w:rsidRDefault="005C7D18" w:rsidP="005C7D18">
      <w:pPr>
        <w:spacing w:line="276" w:lineRule="auto"/>
        <w:rPr>
          <w:rFonts w:ascii="Calibri" w:hAnsi="Calibri"/>
          <w:b/>
          <w:bCs/>
        </w:rPr>
      </w:pPr>
      <w:r w:rsidRPr="005C7D18">
        <w:rPr>
          <w:rFonts w:ascii="Calibri" w:hAnsi="Calibri"/>
          <w:b/>
          <w:bCs/>
        </w:rPr>
        <w:t>1. Honors the Lord.</w:t>
      </w:r>
    </w:p>
    <w:p w14:paraId="4E49DA7F" w14:textId="77777777" w:rsidR="005C7D18" w:rsidRPr="005C7D18" w:rsidRDefault="005C7D18" w:rsidP="005C7D18">
      <w:pPr>
        <w:spacing w:line="276" w:lineRule="auto"/>
        <w:rPr>
          <w:rFonts w:ascii="Calibri" w:hAnsi="Calibri"/>
        </w:rPr>
      </w:pPr>
    </w:p>
    <w:p w14:paraId="02501CF6" w14:textId="77777777" w:rsidR="005C7D18" w:rsidRPr="005C7D18" w:rsidRDefault="005C7D18" w:rsidP="005C7D18">
      <w:pPr>
        <w:spacing w:line="276" w:lineRule="auto"/>
        <w:rPr>
          <w:rFonts w:ascii="Calibri" w:hAnsi="Calibri"/>
        </w:rPr>
      </w:pPr>
      <w:r w:rsidRPr="005C7D18">
        <w:rPr>
          <w:rFonts w:ascii="Calibri" w:hAnsi="Calibri"/>
        </w:rPr>
        <w:t>“Honor the LORD with your wealth and with the firstfruits of all your produce” (Proverbs 3:9).</w:t>
      </w:r>
    </w:p>
    <w:p w14:paraId="5673C3F6" w14:textId="77777777" w:rsidR="005C7D18" w:rsidRPr="005C7D18" w:rsidRDefault="005C7D18" w:rsidP="005C7D18">
      <w:pPr>
        <w:spacing w:line="276" w:lineRule="auto"/>
        <w:rPr>
          <w:rFonts w:ascii="Calibri" w:hAnsi="Calibri"/>
        </w:rPr>
      </w:pPr>
    </w:p>
    <w:p w14:paraId="32318FDC" w14:textId="77777777" w:rsidR="005C7D18" w:rsidRPr="005C7D18" w:rsidRDefault="005C7D18" w:rsidP="005C7D18">
      <w:pPr>
        <w:spacing w:line="276" w:lineRule="auto"/>
        <w:rPr>
          <w:rFonts w:ascii="Calibri" w:hAnsi="Calibri"/>
        </w:rPr>
      </w:pPr>
      <w:r w:rsidRPr="005C7D18">
        <w:rPr>
          <w:rFonts w:ascii="Calibri" w:hAnsi="Calibri"/>
        </w:rPr>
        <w:t xml:space="preserve">It's always wise to honor God. You think, “I honor the Lord. I give.” Sometimes we think about giving, we’re like, “I don't want to let go of that.” But it honors God. It honors the Lord. Proverbs 3:9 challenges us in that regard. </w:t>
      </w:r>
    </w:p>
    <w:p w14:paraId="3268AD16" w14:textId="77777777" w:rsidR="005C7D18" w:rsidRPr="005C7D18" w:rsidRDefault="005C7D18" w:rsidP="005C7D18">
      <w:pPr>
        <w:spacing w:line="276" w:lineRule="auto"/>
        <w:rPr>
          <w:rFonts w:ascii="Calibri" w:hAnsi="Calibri"/>
        </w:rPr>
      </w:pPr>
    </w:p>
    <w:p w14:paraId="74C4E760" w14:textId="77777777" w:rsidR="005C7D18" w:rsidRPr="005C7D18" w:rsidRDefault="005C7D18" w:rsidP="005C7D18">
      <w:pPr>
        <w:spacing w:line="276" w:lineRule="auto"/>
        <w:rPr>
          <w:rFonts w:ascii="Calibri" w:hAnsi="Calibri"/>
        </w:rPr>
      </w:pPr>
      <w:r w:rsidRPr="005C7D18">
        <w:rPr>
          <w:rFonts w:ascii="Calibri" w:hAnsi="Calibri"/>
        </w:rPr>
        <w:t xml:space="preserve">The firstfruit is the first portion of our income. In the ancient world, people didn't have </w:t>
      </w:r>
      <w:proofErr w:type="spellStart"/>
      <w:r w:rsidRPr="005C7D18">
        <w:rPr>
          <w:rFonts w:ascii="Calibri" w:hAnsi="Calibri"/>
        </w:rPr>
        <w:t>ApplePay</w:t>
      </w:r>
      <w:proofErr w:type="spellEnd"/>
      <w:r w:rsidRPr="005C7D18">
        <w:rPr>
          <w:rFonts w:ascii="Calibri" w:hAnsi="Calibri"/>
        </w:rPr>
        <w:t xml:space="preserve">. They didn't have debit cards, they didn't have all of the modern conveniences that we have to buy and spend money. People gave out of their crops. The firstfruits, that first tenth went to the house of God. It went to the house of worship. Proverbs is saying to us, “Honor the Lord with your wealth, and with the firstfruits of your produce.” </w:t>
      </w:r>
    </w:p>
    <w:p w14:paraId="40ED4B88" w14:textId="77777777" w:rsidR="005C7D18" w:rsidRPr="005C7D18" w:rsidRDefault="005C7D18" w:rsidP="005C7D18">
      <w:pPr>
        <w:spacing w:line="276" w:lineRule="auto"/>
        <w:rPr>
          <w:rFonts w:ascii="Calibri" w:hAnsi="Calibri"/>
        </w:rPr>
      </w:pPr>
    </w:p>
    <w:p w14:paraId="6A776B68" w14:textId="77777777" w:rsidR="005C7D18" w:rsidRPr="005C7D18" w:rsidRDefault="005C7D18" w:rsidP="005C7D18">
      <w:pPr>
        <w:spacing w:line="276" w:lineRule="auto"/>
        <w:rPr>
          <w:rFonts w:ascii="Calibri" w:hAnsi="Calibri"/>
        </w:rPr>
      </w:pPr>
      <w:r w:rsidRPr="005C7D18">
        <w:rPr>
          <w:rFonts w:ascii="Calibri" w:hAnsi="Calibri"/>
        </w:rPr>
        <w:t>Leviticus 27 elaborates on this a bit more:</w:t>
      </w:r>
    </w:p>
    <w:p w14:paraId="02606E2B" w14:textId="77777777" w:rsidR="005C7D18" w:rsidRPr="005C7D18" w:rsidRDefault="005C7D18" w:rsidP="005C7D18">
      <w:pPr>
        <w:spacing w:line="276" w:lineRule="auto"/>
        <w:rPr>
          <w:rFonts w:ascii="Calibri" w:hAnsi="Calibri"/>
        </w:rPr>
      </w:pPr>
    </w:p>
    <w:p w14:paraId="486F24FD" w14:textId="77777777" w:rsidR="005C7D18" w:rsidRPr="005C7D18" w:rsidRDefault="005C7D18" w:rsidP="005C7D18">
      <w:pPr>
        <w:spacing w:line="276" w:lineRule="auto"/>
        <w:rPr>
          <w:rFonts w:ascii="Calibri" w:hAnsi="Calibri"/>
        </w:rPr>
      </w:pPr>
      <w:r w:rsidRPr="005C7D18">
        <w:rPr>
          <w:rFonts w:ascii="Calibri" w:hAnsi="Calibri"/>
        </w:rPr>
        <w:t>“One tenth of the produce of the land, whether grain from the fields or fruit from the trees, belongs to the LORD and must be set apart to him as holy” (Leviticus 27:30).</w:t>
      </w:r>
    </w:p>
    <w:p w14:paraId="6AEACEAF" w14:textId="77777777" w:rsidR="005C7D18" w:rsidRPr="005C7D18" w:rsidRDefault="005C7D18" w:rsidP="005C7D18">
      <w:pPr>
        <w:spacing w:line="276" w:lineRule="auto"/>
        <w:rPr>
          <w:rFonts w:ascii="Calibri" w:hAnsi="Calibri"/>
        </w:rPr>
      </w:pPr>
    </w:p>
    <w:p w14:paraId="4D07F913" w14:textId="62F60116" w:rsidR="005C7D18" w:rsidRPr="005C7D18" w:rsidRDefault="005C7D18" w:rsidP="005C7D18">
      <w:pPr>
        <w:spacing w:line="276" w:lineRule="auto"/>
        <w:rPr>
          <w:rFonts w:ascii="Calibri" w:hAnsi="Calibri"/>
        </w:rPr>
      </w:pPr>
      <w:r w:rsidRPr="005C7D18">
        <w:rPr>
          <w:rFonts w:ascii="Calibri" w:hAnsi="Calibri"/>
        </w:rPr>
        <w:t>In other words, th</w:t>
      </w:r>
      <w:r w:rsidR="00DD33F6">
        <w:rPr>
          <w:rFonts w:ascii="Calibri" w:hAnsi="Calibri"/>
        </w:rPr>
        <w:t>e tithe</w:t>
      </w:r>
      <w:r w:rsidRPr="005C7D18">
        <w:rPr>
          <w:rFonts w:ascii="Calibri" w:hAnsi="Calibri"/>
        </w:rPr>
        <w:t xml:space="preserve"> belongs to God. God has given you everything that you have. Did you know that? The car that you drove to church today, that's from God. Your bank account is from God. Your job is from God. In fact, the Bible even tells us that your ability to earn money is from God. Some of you are really gifted in business, or in sales, or you're an educator, or whatever it may be. You know how to do your job at a high level. That is from the Lord. That's from God. That's God's blessing in your life. That's a good thing. </w:t>
      </w:r>
    </w:p>
    <w:p w14:paraId="45EB1E27" w14:textId="77777777" w:rsidR="005C7D18" w:rsidRPr="005C7D18" w:rsidRDefault="005C7D18" w:rsidP="005C7D18">
      <w:pPr>
        <w:spacing w:line="276" w:lineRule="auto"/>
        <w:rPr>
          <w:rFonts w:ascii="Calibri" w:hAnsi="Calibri"/>
        </w:rPr>
      </w:pPr>
    </w:p>
    <w:p w14:paraId="67F0863F" w14:textId="77777777" w:rsidR="005C7D18" w:rsidRPr="005C7D18" w:rsidRDefault="005C7D18" w:rsidP="005C7D18">
      <w:pPr>
        <w:spacing w:line="276" w:lineRule="auto"/>
        <w:rPr>
          <w:rFonts w:ascii="Calibri" w:hAnsi="Calibri"/>
        </w:rPr>
      </w:pPr>
      <w:r w:rsidRPr="005C7D18">
        <w:rPr>
          <w:rFonts w:ascii="Calibri" w:hAnsi="Calibri"/>
        </w:rPr>
        <w:t xml:space="preserve">He says here, “One tenth (that first portion) belongs to the LORD.” It’s not a religious obligation, but it honors God. We don't give to God because I'm going to feel bad if I don't. I'm going to feel guilty, I'm going to feel shame, I have to do this. No. It honors the Lord. That's a privilege. That's good. It honors the Lord. </w:t>
      </w:r>
    </w:p>
    <w:p w14:paraId="115B150D" w14:textId="77777777" w:rsidR="005C7D18" w:rsidRPr="005C7D18" w:rsidRDefault="005C7D18" w:rsidP="005C7D18">
      <w:pPr>
        <w:spacing w:line="276" w:lineRule="auto"/>
        <w:rPr>
          <w:rFonts w:ascii="Calibri" w:hAnsi="Calibri"/>
        </w:rPr>
      </w:pPr>
    </w:p>
    <w:p w14:paraId="6E43585B" w14:textId="77777777" w:rsidR="005C7D18" w:rsidRPr="005C7D18" w:rsidRDefault="005C7D18" w:rsidP="005C7D18">
      <w:pPr>
        <w:spacing w:line="276" w:lineRule="auto"/>
        <w:rPr>
          <w:rFonts w:ascii="Calibri" w:hAnsi="Calibri"/>
        </w:rPr>
      </w:pPr>
      <w:r w:rsidRPr="005C7D18">
        <w:rPr>
          <w:rFonts w:ascii="Calibri" w:hAnsi="Calibri"/>
        </w:rPr>
        <w:t xml:space="preserve">Anytime you have honor in a relationship, you set the stage for a healthy relationship in the home. In a marriage, honor is always a good thing. We need to honor our wives, guys. Wives, you want to honor your husband. </w:t>
      </w:r>
    </w:p>
    <w:p w14:paraId="28A18396" w14:textId="77777777" w:rsidR="005C7D18" w:rsidRPr="005C7D18" w:rsidRDefault="005C7D18" w:rsidP="005C7D18">
      <w:pPr>
        <w:spacing w:line="276" w:lineRule="auto"/>
        <w:rPr>
          <w:rFonts w:ascii="Calibri" w:hAnsi="Calibri"/>
        </w:rPr>
      </w:pPr>
    </w:p>
    <w:p w14:paraId="5741D3F4" w14:textId="77777777" w:rsidR="005C7D18" w:rsidRPr="005C7D18" w:rsidRDefault="005C7D18" w:rsidP="005C7D18">
      <w:pPr>
        <w:spacing w:line="276" w:lineRule="auto"/>
        <w:rPr>
          <w:rFonts w:ascii="Calibri" w:hAnsi="Calibri"/>
        </w:rPr>
      </w:pPr>
      <w:r w:rsidRPr="005C7D18">
        <w:rPr>
          <w:rFonts w:ascii="Calibri" w:hAnsi="Calibri"/>
        </w:rPr>
        <w:t xml:space="preserve">I'm always asking myself, “What can I do to honor my wife?” A few years ago, my kids were little, and I thought, “I'm going to honor Gena by taking care of the kids. I'm going to give her a special day. She can go get her nails done. She can go to the store. She can just go do whatever women like to do. I'll take care of the kids.” The kids were very small. They were crying and they were just bouncing off the walls. I didn't know what to do. I've never been very skilled…in fact, I'm still a little bit afraid of little babies, little preschoolers and all that. I called her and I said, “You have got to get home as soon as possible. The kids are driving me crazy. I don't know what to do.” She said, “Ryan, I have only been gone for 15 minutes.” In my mind, I thought that she had been gone for at least two hours (it felt like that to me). But then I felt bad when I called </w:t>
      </w:r>
      <w:r w:rsidRPr="005C7D18">
        <w:rPr>
          <w:rFonts w:ascii="Calibri" w:hAnsi="Calibri"/>
        </w:rPr>
        <w:lastRenderedPageBreak/>
        <w:t xml:space="preserve">because it had only been 15 minutes. Fifteen minutes to me seemed like an eternity. But I was trying to honor my wife. </w:t>
      </w:r>
    </w:p>
    <w:p w14:paraId="136D15E7" w14:textId="77777777" w:rsidR="005C7D18" w:rsidRPr="005C7D18" w:rsidRDefault="005C7D18" w:rsidP="005C7D18">
      <w:pPr>
        <w:spacing w:line="276" w:lineRule="auto"/>
        <w:rPr>
          <w:rFonts w:ascii="Calibri" w:hAnsi="Calibri"/>
        </w:rPr>
      </w:pPr>
    </w:p>
    <w:p w14:paraId="5AEE05B9" w14:textId="77777777" w:rsidR="005C7D18" w:rsidRPr="005C7D18" w:rsidRDefault="005C7D18" w:rsidP="005C7D18">
      <w:pPr>
        <w:spacing w:line="276" w:lineRule="auto"/>
        <w:rPr>
          <w:rFonts w:ascii="Calibri" w:hAnsi="Calibri"/>
        </w:rPr>
      </w:pPr>
      <w:r w:rsidRPr="005C7D18">
        <w:rPr>
          <w:rFonts w:ascii="Calibri" w:hAnsi="Calibri"/>
        </w:rPr>
        <w:t xml:space="preserve">You’ll do some things for your spouse when you try to honor them. It's a good thing. Marriages are better, families are better, relationships are better when we honor. When we do a little extra. Sometimes I clean up around the house if I know Gena has had a bad day or a hard day. I want to clean. I’m going to do something extra. I want to honor her. I’m going to give her some money to go do something fun. </w:t>
      </w:r>
    </w:p>
    <w:p w14:paraId="785E7CFE" w14:textId="77777777" w:rsidR="005C7D18" w:rsidRPr="005C7D18" w:rsidRDefault="005C7D18" w:rsidP="005C7D18">
      <w:pPr>
        <w:spacing w:line="276" w:lineRule="auto"/>
        <w:rPr>
          <w:rFonts w:ascii="Calibri" w:hAnsi="Calibri"/>
        </w:rPr>
      </w:pPr>
    </w:p>
    <w:p w14:paraId="5BEE26F7" w14:textId="77777777" w:rsidR="005C7D18" w:rsidRPr="005C7D18" w:rsidRDefault="005C7D18" w:rsidP="005C7D18">
      <w:pPr>
        <w:spacing w:line="276" w:lineRule="auto"/>
        <w:rPr>
          <w:rFonts w:ascii="Calibri" w:hAnsi="Calibri"/>
        </w:rPr>
      </w:pPr>
      <w:r w:rsidRPr="005C7D18">
        <w:rPr>
          <w:rFonts w:ascii="Calibri" w:hAnsi="Calibri"/>
        </w:rPr>
        <w:t xml:space="preserve">Honor communicates love and it says, “You are a priority.” This is what the writer of Proverbs is saying. When you give, you're telling God, “I love you. I'm committed to you. I want to esteem you. I have a relationship with you.” God is not just a force in the universe. God is a person. You have a relationship with God. Part of that relationship begins with honor. You can build honor with the Lord as you give and as you tithe. </w:t>
      </w:r>
    </w:p>
    <w:p w14:paraId="5A59B3F6" w14:textId="77777777" w:rsidR="005C7D18" w:rsidRPr="005C7D18" w:rsidRDefault="005C7D18" w:rsidP="005C7D18">
      <w:pPr>
        <w:spacing w:line="276" w:lineRule="auto"/>
        <w:rPr>
          <w:rFonts w:ascii="Calibri" w:hAnsi="Calibri"/>
        </w:rPr>
      </w:pPr>
    </w:p>
    <w:p w14:paraId="3E59C33A" w14:textId="77777777" w:rsidR="005C7D18" w:rsidRPr="005C7D18" w:rsidRDefault="005C7D18" w:rsidP="005C7D18">
      <w:pPr>
        <w:spacing w:line="276" w:lineRule="auto"/>
        <w:rPr>
          <w:rFonts w:ascii="Calibri" w:hAnsi="Calibri"/>
        </w:rPr>
      </w:pPr>
      <w:r w:rsidRPr="005C7D18">
        <w:rPr>
          <w:rFonts w:ascii="Calibri" w:hAnsi="Calibri"/>
        </w:rPr>
        <w:t>Why is it wise to tithe? It honors the Lord.</w:t>
      </w:r>
    </w:p>
    <w:p w14:paraId="14A36044" w14:textId="77777777" w:rsidR="005C7D18" w:rsidRPr="005C7D18" w:rsidRDefault="005C7D18" w:rsidP="005C7D18">
      <w:pPr>
        <w:spacing w:line="276" w:lineRule="auto"/>
        <w:rPr>
          <w:rFonts w:ascii="Calibri" w:hAnsi="Calibri"/>
        </w:rPr>
      </w:pPr>
    </w:p>
    <w:p w14:paraId="5AB0BC29" w14:textId="77777777" w:rsidR="005C7D18" w:rsidRPr="005C7D18" w:rsidRDefault="005C7D18" w:rsidP="005C7D18">
      <w:pPr>
        <w:spacing w:line="276" w:lineRule="auto"/>
        <w:rPr>
          <w:rFonts w:ascii="Calibri" w:hAnsi="Calibri"/>
          <w:b/>
          <w:bCs/>
        </w:rPr>
      </w:pPr>
      <w:r w:rsidRPr="005C7D18">
        <w:rPr>
          <w:rFonts w:ascii="Calibri" w:hAnsi="Calibri"/>
          <w:b/>
          <w:bCs/>
        </w:rPr>
        <w:t>2. Allows God to bless me.</w:t>
      </w:r>
    </w:p>
    <w:p w14:paraId="492F5838" w14:textId="77777777" w:rsidR="005C7D18" w:rsidRPr="005C7D18" w:rsidRDefault="005C7D18" w:rsidP="005C7D18">
      <w:pPr>
        <w:spacing w:line="276" w:lineRule="auto"/>
        <w:rPr>
          <w:rFonts w:ascii="Calibri" w:hAnsi="Calibri"/>
        </w:rPr>
      </w:pPr>
    </w:p>
    <w:p w14:paraId="385848B1" w14:textId="77777777" w:rsidR="005C7D18" w:rsidRPr="005C7D18" w:rsidRDefault="005C7D18" w:rsidP="005C7D18">
      <w:pPr>
        <w:spacing w:line="276" w:lineRule="auto"/>
        <w:rPr>
          <w:rFonts w:ascii="Calibri" w:hAnsi="Calibri"/>
        </w:rPr>
      </w:pPr>
      <w:r w:rsidRPr="005C7D18">
        <w:rPr>
          <w:rFonts w:ascii="Calibri" w:hAnsi="Calibri"/>
        </w:rPr>
        <w:t>It puts me in the place of blessing.</w:t>
      </w:r>
    </w:p>
    <w:p w14:paraId="2DE97ACE" w14:textId="77777777" w:rsidR="005C7D18" w:rsidRPr="005C7D18" w:rsidRDefault="005C7D18" w:rsidP="005C7D18">
      <w:pPr>
        <w:spacing w:line="276" w:lineRule="auto"/>
        <w:rPr>
          <w:rFonts w:ascii="Calibri" w:hAnsi="Calibri"/>
        </w:rPr>
      </w:pPr>
    </w:p>
    <w:p w14:paraId="7118F5C4" w14:textId="77777777" w:rsidR="005C7D18" w:rsidRPr="005C7D18" w:rsidRDefault="005C7D18" w:rsidP="005C7D18">
      <w:pPr>
        <w:spacing w:line="276" w:lineRule="auto"/>
        <w:rPr>
          <w:rFonts w:ascii="Calibri" w:hAnsi="Calibri"/>
        </w:rPr>
      </w:pPr>
      <w:r w:rsidRPr="005C7D18">
        <w:rPr>
          <w:rFonts w:ascii="Calibri" w:hAnsi="Calibri"/>
        </w:rPr>
        <w:t>“Then your barns will be filled with plenty, and your vats will be bursting with wine” (Proverbs 3:10).</w:t>
      </w:r>
    </w:p>
    <w:p w14:paraId="65996499" w14:textId="77777777" w:rsidR="005C7D18" w:rsidRPr="005C7D18" w:rsidRDefault="005C7D18" w:rsidP="005C7D18">
      <w:pPr>
        <w:spacing w:line="276" w:lineRule="auto"/>
        <w:rPr>
          <w:rFonts w:ascii="Calibri" w:hAnsi="Calibri"/>
        </w:rPr>
      </w:pPr>
    </w:p>
    <w:p w14:paraId="48B54049" w14:textId="77777777" w:rsidR="005C7D18" w:rsidRPr="005C7D18" w:rsidRDefault="005C7D18" w:rsidP="005C7D18">
      <w:pPr>
        <w:spacing w:line="276" w:lineRule="auto"/>
        <w:rPr>
          <w:rFonts w:ascii="Calibri" w:hAnsi="Calibri"/>
        </w:rPr>
      </w:pPr>
      <w:r w:rsidRPr="005C7D18">
        <w:rPr>
          <w:rFonts w:ascii="Calibri" w:hAnsi="Calibri"/>
        </w:rPr>
        <w:t>When you give, God begins to bless. Do you see that correlation? I'm giving and God is blessing.</w:t>
      </w:r>
    </w:p>
    <w:p w14:paraId="6C701047" w14:textId="77777777" w:rsidR="005C7D18" w:rsidRPr="005C7D18" w:rsidRDefault="005C7D18" w:rsidP="005C7D18">
      <w:pPr>
        <w:spacing w:line="276" w:lineRule="auto"/>
        <w:rPr>
          <w:rFonts w:ascii="Calibri" w:hAnsi="Calibri"/>
        </w:rPr>
      </w:pPr>
    </w:p>
    <w:p w14:paraId="222D52E1" w14:textId="77777777" w:rsidR="005C7D18" w:rsidRPr="005C7D18" w:rsidRDefault="005C7D18" w:rsidP="005C7D18">
      <w:pPr>
        <w:spacing w:line="276" w:lineRule="auto"/>
        <w:rPr>
          <w:rFonts w:ascii="Calibri" w:hAnsi="Calibri"/>
        </w:rPr>
      </w:pPr>
      <w:r w:rsidRPr="005C7D18">
        <w:rPr>
          <w:rFonts w:ascii="Calibri" w:hAnsi="Calibri"/>
        </w:rPr>
        <w:t>“Honor the LORD with your wealth and with the firstfruits of all your produce; then your barns will be filled with plenty, and your vats will be bursting with wine” (Proverbs 3:9-10).</w:t>
      </w:r>
    </w:p>
    <w:p w14:paraId="3FD1488C" w14:textId="77777777" w:rsidR="005C7D18" w:rsidRPr="005C7D18" w:rsidRDefault="005C7D18" w:rsidP="005C7D18">
      <w:pPr>
        <w:spacing w:line="276" w:lineRule="auto"/>
        <w:rPr>
          <w:rFonts w:ascii="Calibri" w:hAnsi="Calibri"/>
        </w:rPr>
      </w:pPr>
    </w:p>
    <w:p w14:paraId="5AD8EF49" w14:textId="77777777" w:rsidR="005C7D18" w:rsidRPr="005C7D18" w:rsidRDefault="005C7D18" w:rsidP="005C7D18">
      <w:pPr>
        <w:spacing w:line="276" w:lineRule="auto"/>
        <w:rPr>
          <w:rFonts w:ascii="Calibri" w:hAnsi="Calibri"/>
        </w:rPr>
      </w:pPr>
      <w:r w:rsidRPr="005C7D18">
        <w:rPr>
          <w:rFonts w:ascii="Calibri" w:hAnsi="Calibri"/>
        </w:rPr>
        <w:t xml:space="preserve">In other words, God blesses what belongs to Him. That word “be filled” in verse 10 is in the imperfect tense in the Hebrew language, which means it's an ongoing process. As long as I'm giving, then God is blessing. I'm giving and then God is blessing. Do you see it? </w:t>
      </w:r>
    </w:p>
    <w:p w14:paraId="4F60A7D9" w14:textId="77777777" w:rsidR="005C7D18" w:rsidRPr="005C7D18" w:rsidRDefault="005C7D18" w:rsidP="005C7D18">
      <w:pPr>
        <w:spacing w:line="276" w:lineRule="auto"/>
        <w:rPr>
          <w:rFonts w:ascii="Calibri" w:hAnsi="Calibri"/>
        </w:rPr>
      </w:pPr>
    </w:p>
    <w:p w14:paraId="4A1411FD" w14:textId="77777777" w:rsidR="005C7D18" w:rsidRPr="005C7D18" w:rsidRDefault="005C7D18" w:rsidP="005C7D18">
      <w:pPr>
        <w:spacing w:line="276" w:lineRule="auto"/>
        <w:rPr>
          <w:rFonts w:ascii="Calibri" w:hAnsi="Calibri"/>
        </w:rPr>
      </w:pPr>
      <w:r w:rsidRPr="005C7D18">
        <w:rPr>
          <w:rFonts w:ascii="Calibri" w:hAnsi="Calibri"/>
        </w:rPr>
        <w:t xml:space="preserve">“Give freely and become </w:t>
      </w:r>
      <w:proofErr w:type="gramStart"/>
      <w:r w:rsidRPr="005C7D18">
        <w:rPr>
          <w:rFonts w:ascii="Calibri" w:hAnsi="Calibri"/>
        </w:rPr>
        <w:t>more wealthy</w:t>
      </w:r>
      <w:proofErr w:type="gramEnd"/>
      <w:r w:rsidRPr="005C7D18">
        <w:rPr>
          <w:rFonts w:ascii="Calibri" w:hAnsi="Calibri"/>
        </w:rPr>
        <w:t>; be stingy and lose everything. The generous will prosper; those who refresh others will themselves be refreshed” (Proverbs 11:24-25).</w:t>
      </w:r>
    </w:p>
    <w:p w14:paraId="7F02EECC" w14:textId="77777777" w:rsidR="005C7D18" w:rsidRPr="005C7D18" w:rsidRDefault="005C7D18" w:rsidP="005C7D18">
      <w:pPr>
        <w:spacing w:line="276" w:lineRule="auto"/>
        <w:rPr>
          <w:rFonts w:ascii="Calibri" w:hAnsi="Calibri"/>
        </w:rPr>
      </w:pPr>
    </w:p>
    <w:p w14:paraId="2E900AC9" w14:textId="05BB0D14" w:rsidR="005C7D18" w:rsidRPr="005C7D18" w:rsidRDefault="005C7D18" w:rsidP="005C7D18">
      <w:pPr>
        <w:spacing w:line="276" w:lineRule="auto"/>
        <w:rPr>
          <w:rFonts w:ascii="Calibri" w:hAnsi="Calibri"/>
        </w:rPr>
      </w:pPr>
      <w:r w:rsidRPr="005C7D18">
        <w:rPr>
          <w:rFonts w:ascii="Calibri" w:hAnsi="Calibri"/>
        </w:rPr>
        <w:lastRenderedPageBreak/>
        <w:t xml:space="preserve">We think we will have more by hoarding, </w:t>
      </w:r>
      <w:proofErr w:type="gramStart"/>
      <w:r w:rsidRPr="005C7D18">
        <w:rPr>
          <w:rFonts w:ascii="Calibri" w:hAnsi="Calibri"/>
        </w:rPr>
        <w:t>but in reality, generosity</w:t>
      </w:r>
      <w:proofErr w:type="gramEnd"/>
      <w:r w:rsidRPr="005C7D18">
        <w:rPr>
          <w:rFonts w:ascii="Calibri" w:hAnsi="Calibri"/>
        </w:rPr>
        <w:t xml:space="preserve"> opens up the economy of God to pour out blessings. Don’t buy into the lie that says that all of this is mine and I'm going to have more if I just hang on to more stuff. God is going to bless you. I know this is a scary step. If you haven't done this before. If you haven't practiced biblical stewardship, you may be like, “Oh my goodness, this is overwhelming.” But God is going to do great things. </w:t>
      </w:r>
    </w:p>
    <w:p w14:paraId="66FA9277" w14:textId="77777777" w:rsidR="005C7D18" w:rsidRPr="005C7D18" w:rsidRDefault="005C7D18" w:rsidP="005C7D18">
      <w:pPr>
        <w:spacing w:line="276" w:lineRule="auto"/>
        <w:rPr>
          <w:rFonts w:ascii="Calibri" w:hAnsi="Calibri"/>
        </w:rPr>
      </w:pPr>
    </w:p>
    <w:p w14:paraId="35D1CA14" w14:textId="77777777" w:rsidR="005C7D18" w:rsidRPr="005C7D18" w:rsidRDefault="005C7D18" w:rsidP="005C7D18">
      <w:pPr>
        <w:spacing w:line="276" w:lineRule="auto"/>
        <w:rPr>
          <w:rFonts w:ascii="Calibri" w:hAnsi="Calibri"/>
        </w:rPr>
      </w:pPr>
      <w:r w:rsidRPr="005C7D18">
        <w:rPr>
          <w:rFonts w:ascii="Calibri" w:hAnsi="Calibri"/>
        </w:rPr>
        <w:t>God is the giver of raises. A few years ago, we had a really great family in our church. They came to Christ here. They had never been to church before. They got involved. They wanted to start tithing. The husband said to me, “Ryan, I haven't gotten a raise in five years. I don't know if they like me at my job. I kind of like being there, but sometimes I don't know, do I need to find a new job?” Well, he started tithing and about three months later he called me. “This is amazing, Pastor. I just got a significant raise. I'm not doing anything different than what I was doing before. I'm doing all the same stuff. I didn't come up with some new accounting scheme or do something new. But the only thing that changed in my life was I started to tithe.” I said, “God wanted you to come to that conclusion. God wanted you to see some things that you had never seen before.” He began to see the wisdom of tithing.</w:t>
      </w:r>
    </w:p>
    <w:p w14:paraId="4C423BDA" w14:textId="77777777" w:rsidR="005C7D18" w:rsidRPr="005C7D18" w:rsidRDefault="005C7D18" w:rsidP="005C7D18">
      <w:pPr>
        <w:spacing w:line="276" w:lineRule="auto"/>
        <w:rPr>
          <w:rFonts w:ascii="Calibri" w:hAnsi="Calibri"/>
        </w:rPr>
      </w:pPr>
    </w:p>
    <w:p w14:paraId="23FF0B30" w14:textId="77777777" w:rsidR="005C7D18" w:rsidRPr="005C7D18" w:rsidRDefault="005C7D18" w:rsidP="005C7D18">
      <w:pPr>
        <w:spacing w:line="276" w:lineRule="auto"/>
        <w:rPr>
          <w:rFonts w:ascii="Calibri" w:hAnsi="Calibri"/>
        </w:rPr>
      </w:pPr>
      <w:r w:rsidRPr="005C7D18">
        <w:rPr>
          <w:rFonts w:ascii="Calibri" w:hAnsi="Calibri"/>
        </w:rPr>
        <w:t xml:space="preserve">We got a text from somebody else this week who’s a tither. They just got a promotion at work. Why are we surprised? </w:t>
      </w:r>
    </w:p>
    <w:p w14:paraId="0A5D06FC" w14:textId="77777777" w:rsidR="005C7D18" w:rsidRPr="005C7D18" w:rsidRDefault="005C7D18" w:rsidP="005C7D18">
      <w:pPr>
        <w:spacing w:line="276" w:lineRule="auto"/>
        <w:rPr>
          <w:rFonts w:ascii="Calibri" w:hAnsi="Calibri"/>
        </w:rPr>
      </w:pPr>
    </w:p>
    <w:p w14:paraId="2DE19D28" w14:textId="77777777" w:rsidR="005C7D18" w:rsidRPr="005C7D18" w:rsidRDefault="005C7D18" w:rsidP="005C7D18">
      <w:pPr>
        <w:spacing w:line="276" w:lineRule="auto"/>
        <w:rPr>
          <w:rFonts w:ascii="Calibri" w:hAnsi="Calibri"/>
        </w:rPr>
      </w:pPr>
      <w:r w:rsidRPr="005C7D18">
        <w:rPr>
          <w:rFonts w:ascii="Calibri" w:hAnsi="Calibri"/>
        </w:rPr>
        <w:t xml:space="preserve">Now, I can't promise you today that if you begin to practice biblical stewardship that tomorrow you're going to have a massive increase. I'm not going to tell you that. But I'm just going to tell you that God blesses the things that belong to Him. It is part of the economy of God. It's the way that the universe works. It's the way that God moves. Don't discount it. So you actually will gain by giving. This sounds kind of contrarian. It feels different. But it is the way that God works. </w:t>
      </w:r>
    </w:p>
    <w:p w14:paraId="4356D66E" w14:textId="77777777" w:rsidR="005C7D18" w:rsidRPr="005C7D18" w:rsidRDefault="005C7D18" w:rsidP="005C7D18">
      <w:pPr>
        <w:spacing w:line="276" w:lineRule="auto"/>
        <w:rPr>
          <w:rFonts w:ascii="Calibri" w:hAnsi="Calibri"/>
        </w:rPr>
      </w:pPr>
    </w:p>
    <w:p w14:paraId="756D1E10" w14:textId="77777777" w:rsidR="005C7D18" w:rsidRPr="005C7D18" w:rsidRDefault="005C7D18" w:rsidP="005C7D18">
      <w:pPr>
        <w:spacing w:line="276" w:lineRule="auto"/>
        <w:rPr>
          <w:rFonts w:ascii="Calibri" w:hAnsi="Calibri"/>
        </w:rPr>
      </w:pPr>
      <w:r w:rsidRPr="005C7D18">
        <w:rPr>
          <w:rFonts w:ascii="Calibri" w:hAnsi="Calibri"/>
        </w:rPr>
        <w:t>A few years ago, we were having a capital stewardship campaign. We were raising money to move into this building. The lady said that she felt like she needed to raise her commitment $10,000 to our building project. This is a middle-class family. This is not somebody who's wealthy. We had asked the church in this particular season of our congregation to make three year-commitments. She said, “I want to raise that $10,000.” A few weeks later, she came to the office totally freaking out. I thought something bad had happened. She got an unexpected check in the mail for $10,000. She was just astounded by that. She was like I felt led to make this commitment. I had no idea where that money was going to come from, and then boom, this starts to come in the mail.</w:t>
      </w:r>
    </w:p>
    <w:p w14:paraId="76273F6D" w14:textId="77777777" w:rsidR="005C7D18" w:rsidRPr="005C7D18" w:rsidRDefault="005C7D18" w:rsidP="005C7D18">
      <w:pPr>
        <w:spacing w:line="276" w:lineRule="auto"/>
        <w:rPr>
          <w:rFonts w:ascii="Calibri" w:hAnsi="Calibri"/>
        </w:rPr>
      </w:pPr>
    </w:p>
    <w:p w14:paraId="5AB91CED" w14:textId="77777777" w:rsidR="005C7D18" w:rsidRPr="005C7D18" w:rsidRDefault="005C7D18" w:rsidP="005C7D18">
      <w:pPr>
        <w:spacing w:line="276" w:lineRule="auto"/>
        <w:rPr>
          <w:rFonts w:ascii="Calibri" w:hAnsi="Calibri"/>
        </w:rPr>
      </w:pPr>
      <w:r w:rsidRPr="005C7D18">
        <w:rPr>
          <w:rFonts w:ascii="Calibri" w:hAnsi="Calibri"/>
        </w:rPr>
        <w:lastRenderedPageBreak/>
        <w:t xml:space="preserve">Let God work. Let God move. Commit your finances to God and see what He will do. Some people say, “When should I start tithing?” As soon as possible is my answer. People think, “Well, should I do it once I get out of debt? Should I do it when my bills are less? Should I do it when things are more stable?” No, you tithe because you want to put God first in your life. When God is first, then His blessings begin to help you to overcome debt and to overcome hardships and things like that. You need the power of God in your life. </w:t>
      </w:r>
    </w:p>
    <w:p w14:paraId="0A979255" w14:textId="77777777" w:rsidR="005C7D18" w:rsidRPr="005C7D18" w:rsidRDefault="005C7D18" w:rsidP="005C7D18">
      <w:pPr>
        <w:spacing w:line="276" w:lineRule="auto"/>
        <w:rPr>
          <w:rFonts w:ascii="Calibri" w:hAnsi="Calibri"/>
        </w:rPr>
      </w:pPr>
    </w:p>
    <w:p w14:paraId="73D57F5F" w14:textId="77777777" w:rsidR="005C7D18" w:rsidRPr="005C7D18" w:rsidRDefault="005C7D18" w:rsidP="005C7D18">
      <w:pPr>
        <w:spacing w:line="276" w:lineRule="auto"/>
        <w:rPr>
          <w:rFonts w:ascii="Calibri" w:hAnsi="Calibri"/>
          <w:b/>
          <w:bCs/>
        </w:rPr>
      </w:pPr>
      <w:r w:rsidRPr="005C7D18">
        <w:rPr>
          <w:rFonts w:ascii="Calibri" w:hAnsi="Calibri"/>
          <w:b/>
          <w:bCs/>
        </w:rPr>
        <w:t>3. Protects me from becoming selfish.</w:t>
      </w:r>
    </w:p>
    <w:p w14:paraId="60845E10" w14:textId="77777777" w:rsidR="005C7D18" w:rsidRPr="005C7D18" w:rsidRDefault="005C7D18" w:rsidP="005C7D18">
      <w:pPr>
        <w:spacing w:line="276" w:lineRule="auto"/>
        <w:rPr>
          <w:rFonts w:ascii="Calibri" w:hAnsi="Calibri"/>
        </w:rPr>
      </w:pPr>
    </w:p>
    <w:p w14:paraId="51198412" w14:textId="77777777" w:rsidR="005C7D18" w:rsidRPr="005C7D18" w:rsidRDefault="005C7D18" w:rsidP="005C7D18">
      <w:pPr>
        <w:spacing w:line="276" w:lineRule="auto"/>
        <w:rPr>
          <w:rFonts w:ascii="Calibri" w:hAnsi="Calibri"/>
        </w:rPr>
      </w:pPr>
      <w:r w:rsidRPr="005C7D18">
        <w:rPr>
          <w:rFonts w:ascii="Calibri" w:hAnsi="Calibri"/>
        </w:rPr>
        <w:t xml:space="preserve">There's a lot of other benefits to being a generous person. Your heart will be better. Your life will be better. There is this propensity to be selfish. We all feel that grind. </w:t>
      </w:r>
    </w:p>
    <w:p w14:paraId="5AEC94D5" w14:textId="77777777" w:rsidR="005C7D18" w:rsidRPr="005C7D18" w:rsidRDefault="005C7D18" w:rsidP="005C7D18">
      <w:pPr>
        <w:spacing w:line="276" w:lineRule="auto"/>
        <w:rPr>
          <w:rFonts w:ascii="Calibri" w:hAnsi="Calibri"/>
        </w:rPr>
      </w:pPr>
    </w:p>
    <w:p w14:paraId="4116979B" w14:textId="77777777" w:rsidR="005C7D18" w:rsidRPr="005C7D18" w:rsidRDefault="005C7D18" w:rsidP="005C7D18">
      <w:pPr>
        <w:spacing w:line="276" w:lineRule="auto"/>
        <w:rPr>
          <w:rFonts w:ascii="Calibri" w:hAnsi="Calibri"/>
        </w:rPr>
      </w:pPr>
      <w:r w:rsidRPr="005C7D18">
        <w:rPr>
          <w:rFonts w:ascii="Calibri" w:hAnsi="Calibri"/>
        </w:rPr>
        <w:t>“The world of the generous gets larger and larger; the world of the stingy gets smaller and smaller” (Proverbs 11:24).</w:t>
      </w:r>
    </w:p>
    <w:p w14:paraId="1AC2E230" w14:textId="77777777" w:rsidR="005C7D18" w:rsidRPr="005C7D18" w:rsidRDefault="005C7D18" w:rsidP="005C7D18">
      <w:pPr>
        <w:spacing w:line="276" w:lineRule="auto"/>
        <w:rPr>
          <w:rFonts w:ascii="Calibri" w:hAnsi="Calibri"/>
        </w:rPr>
      </w:pPr>
    </w:p>
    <w:p w14:paraId="416C0CDA" w14:textId="77777777" w:rsidR="005C7D18" w:rsidRPr="005C7D18" w:rsidRDefault="005C7D18" w:rsidP="005C7D18">
      <w:pPr>
        <w:spacing w:line="276" w:lineRule="auto"/>
        <w:rPr>
          <w:rFonts w:ascii="Calibri" w:hAnsi="Calibri"/>
        </w:rPr>
      </w:pPr>
      <w:r w:rsidRPr="005C7D18">
        <w:rPr>
          <w:rFonts w:ascii="Calibri" w:hAnsi="Calibri"/>
        </w:rPr>
        <w:t xml:space="preserve">If I want to have a big world, I do so by being generous. When you're selfish, your world gets really small because all you can think about is me, me, me, me, me. But when you're thinking about God and you're thinking about others, your life begins to be bigger. </w:t>
      </w:r>
    </w:p>
    <w:p w14:paraId="6935D09F" w14:textId="77777777" w:rsidR="005C7D18" w:rsidRPr="005C7D18" w:rsidRDefault="005C7D18" w:rsidP="005C7D18">
      <w:pPr>
        <w:spacing w:line="276" w:lineRule="auto"/>
        <w:rPr>
          <w:rFonts w:ascii="Calibri" w:hAnsi="Calibri"/>
        </w:rPr>
      </w:pPr>
    </w:p>
    <w:p w14:paraId="50916443" w14:textId="77777777" w:rsidR="005C7D18" w:rsidRPr="005C7D18" w:rsidRDefault="005C7D18" w:rsidP="005C7D18">
      <w:pPr>
        <w:spacing w:line="276" w:lineRule="auto"/>
        <w:rPr>
          <w:rFonts w:ascii="Calibri" w:hAnsi="Calibri"/>
        </w:rPr>
      </w:pPr>
      <w:r w:rsidRPr="005C7D18">
        <w:rPr>
          <w:rFonts w:ascii="Calibri" w:hAnsi="Calibri"/>
        </w:rPr>
        <w:t>“For the love of money is the root of all kinds of evil. And some people, craving money, have wandered from the true faith and pierced themselves with many sorrows” (1 Timothy 6:10).</w:t>
      </w:r>
    </w:p>
    <w:p w14:paraId="74C04BE2" w14:textId="77777777" w:rsidR="005C7D18" w:rsidRPr="005C7D18" w:rsidRDefault="005C7D18" w:rsidP="005C7D18">
      <w:pPr>
        <w:spacing w:line="276" w:lineRule="auto"/>
        <w:rPr>
          <w:rFonts w:ascii="Calibri" w:hAnsi="Calibri"/>
        </w:rPr>
      </w:pPr>
    </w:p>
    <w:p w14:paraId="102C0C60" w14:textId="6E7E0F72" w:rsidR="005C7D18" w:rsidRPr="005C7D18" w:rsidRDefault="005C7D18" w:rsidP="005C7D18">
      <w:pPr>
        <w:spacing w:line="276" w:lineRule="auto"/>
        <w:rPr>
          <w:rFonts w:ascii="Calibri" w:hAnsi="Calibri"/>
        </w:rPr>
      </w:pPr>
      <w:r w:rsidRPr="005C7D18">
        <w:rPr>
          <w:rFonts w:ascii="Calibri" w:hAnsi="Calibri"/>
        </w:rPr>
        <w:t xml:space="preserve">Timothy says, “Unfortunately, some people left the faith because all they could think about was money. Money pickled their brain to a point where they couldn't think straight anymore. But it's the love of money.” Money is not good or bad. It's the love of money that gets us </w:t>
      </w:r>
      <w:r w:rsidR="006E77C3">
        <w:rPr>
          <w:rFonts w:ascii="Calibri" w:hAnsi="Calibri"/>
        </w:rPr>
        <w:t>on</w:t>
      </w:r>
      <w:r w:rsidRPr="005C7D18">
        <w:rPr>
          <w:rFonts w:ascii="Calibri" w:hAnsi="Calibri"/>
        </w:rPr>
        <w:t xml:space="preserve">to the path of destruction. That's what gets us into trouble. It's the “I’ve got to have more. I’ve got to live in a </w:t>
      </w:r>
      <w:r w:rsidRPr="005C7D18">
        <w:rPr>
          <w:rFonts w:ascii="Calibri" w:hAnsi="Calibri"/>
          <w:i/>
          <w:iCs/>
        </w:rPr>
        <w:t>bigger</w:t>
      </w:r>
      <w:r w:rsidRPr="005C7D18">
        <w:rPr>
          <w:rFonts w:ascii="Calibri" w:hAnsi="Calibri"/>
        </w:rPr>
        <w:t xml:space="preserve"> house. I’ve got to have a </w:t>
      </w:r>
      <w:r w:rsidRPr="005C7D18">
        <w:rPr>
          <w:rFonts w:ascii="Calibri" w:hAnsi="Calibri"/>
          <w:i/>
          <w:iCs/>
        </w:rPr>
        <w:t>better</w:t>
      </w:r>
      <w:r w:rsidRPr="005C7D18">
        <w:rPr>
          <w:rFonts w:ascii="Calibri" w:hAnsi="Calibri"/>
        </w:rPr>
        <w:t xml:space="preserve"> car. I’ve got to have a</w:t>
      </w:r>
      <w:r w:rsidRPr="005C7D18">
        <w:rPr>
          <w:rFonts w:ascii="Calibri" w:hAnsi="Calibri"/>
          <w:i/>
          <w:iCs/>
        </w:rPr>
        <w:t xml:space="preserve"> larger</w:t>
      </w:r>
      <w:r w:rsidRPr="005C7D18">
        <w:rPr>
          <w:rFonts w:ascii="Calibri" w:hAnsi="Calibri"/>
        </w:rPr>
        <w:t xml:space="preserve"> life. Me, me, me, me, me. Have, have, have, have, have.” That’s the love of money. </w:t>
      </w:r>
    </w:p>
    <w:p w14:paraId="04E36850" w14:textId="77777777" w:rsidR="005C7D18" w:rsidRPr="005C7D18" w:rsidRDefault="005C7D18" w:rsidP="005C7D18">
      <w:pPr>
        <w:spacing w:line="276" w:lineRule="auto"/>
        <w:rPr>
          <w:rFonts w:ascii="Calibri" w:hAnsi="Calibri"/>
        </w:rPr>
      </w:pPr>
    </w:p>
    <w:p w14:paraId="232589B3" w14:textId="77777777" w:rsidR="005C7D18" w:rsidRPr="005C7D18" w:rsidRDefault="005C7D18" w:rsidP="005C7D18">
      <w:pPr>
        <w:spacing w:line="276" w:lineRule="auto"/>
        <w:rPr>
          <w:rFonts w:ascii="Calibri" w:hAnsi="Calibri"/>
        </w:rPr>
      </w:pPr>
      <w:r w:rsidRPr="005C7D18">
        <w:rPr>
          <w:rFonts w:ascii="Calibri" w:hAnsi="Calibri"/>
        </w:rPr>
        <w:t>Giving will break the hold of materialism over your life. If you're a person that feels like you always have to have these things (I’ve got to wear these shoes, I’ve got to have this status, I’ve got to have people see me this way), begin to be a giver. Because it'll do something beautiful in your heart. It will draw your heart closer to God and protect you from becoming selfish. It's the love of money. God doesn't want us to be hoarders.</w:t>
      </w:r>
    </w:p>
    <w:p w14:paraId="72205A30" w14:textId="77777777" w:rsidR="005C7D18" w:rsidRPr="005C7D18" w:rsidRDefault="005C7D18" w:rsidP="005C7D18">
      <w:pPr>
        <w:spacing w:line="276" w:lineRule="auto"/>
        <w:rPr>
          <w:rFonts w:ascii="Calibri" w:hAnsi="Calibri"/>
        </w:rPr>
      </w:pPr>
    </w:p>
    <w:p w14:paraId="5E30CC30" w14:textId="1B656CBF" w:rsidR="005C7D18" w:rsidRPr="005C7D18" w:rsidRDefault="005C7D18" w:rsidP="005C7D18">
      <w:pPr>
        <w:spacing w:line="276" w:lineRule="auto"/>
        <w:rPr>
          <w:rFonts w:ascii="Calibri" w:hAnsi="Calibri"/>
        </w:rPr>
      </w:pPr>
      <w:r w:rsidRPr="005C7D18">
        <w:rPr>
          <w:rFonts w:ascii="Calibri" w:hAnsi="Calibri"/>
        </w:rPr>
        <w:t xml:space="preserve">We need to also teach our kids to tithe. In our </w:t>
      </w:r>
      <w:proofErr w:type="gramStart"/>
      <w:r w:rsidRPr="005C7D18">
        <w:rPr>
          <w:rFonts w:ascii="Calibri" w:hAnsi="Calibri"/>
        </w:rPr>
        <w:t>kids</w:t>
      </w:r>
      <w:proofErr w:type="gramEnd"/>
      <w:r w:rsidRPr="005C7D18">
        <w:rPr>
          <w:rFonts w:ascii="Calibri" w:hAnsi="Calibri"/>
        </w:rPr>
        <w:t xml:space="preserve"> ministry, we have this plastic funnel thing. The kids put their change in it. It spins around and around. The kids love it. They bring in their </w:t>
      </w:r>
      <w:r w:rsidRPr="005C7D18">
        <w:rPr>
          <w:rFonts w:ascii="Calibri" w:hAnsi="Calibri"/>
        </w:rPr>
        <w:lastRenderedPageBreak/>
        <w:t xml:space="preserve">offerings with little </w:t>
      </w:r>
      <w:proofErr w:type="spellStart"/>
      <w:r w:rsidRPr="005C7D18">
        <w:rPr>
          <w:rFonts w:ascii="Calibri" w:hAnsi="Calibri"/>
        </w:rPr>
        <w:t>ziploc</w:t>
      </w:r>
      <w:proofErr w:type="spellEnd"/>
      <w:r w:rsidRPr="005C7D18">
        <w:rPr>
          <w:rFonts w:ascii="Calibri" w:hAnsi="Calibri"/>
        </w:rPr>
        <w:t xml:space="preserve"> baggies. It is creative and it's fun. I know the counting team is always counting up the pennies and the nickels – “96, 97, 98.” It's really funny. But the kids are learning to give. Shouldn't we teach kids to </w:t>
      </w:r>
      <w:r w:rsidR="006E77C3">
        <w:rPr>
          <w:rFonts w:ascii="Calibri" w:hAnsi="Calibri"/>
        </w:rPr>
        <w:t>be generous</w:t>
      </w:r>
      <w:r w:rsidRPr="005C7D18">
        <w:rPr>
          <w:rFonts w:ascii="Calibri" w:hAnsi="Calibri"/>
        </w:rPr>
        <w:t xml:space="preserve">? Isn't that a good thing? If kids learn to give, then when they become young adults and older adults, we're passing on a powerful spiritual legacy in the lives of our kids. </w:t>
      </w:r>
    </w:p>
    <w:p w14:paraId="111624E2" w14:textId="77777777" w:rsidR="005C7D18" w:rsidRPr="005C7D18" w:rsidRDefault="005C7D18" w:rsidP="005C7D18">
      <w:pPr>
        <w:spacing w:line="276" w:lineRule="auto"/>
        <w:rPr>
          <w:rFonts w:ascii="Calibri" w:hAnsi="Calibri"/>
        </w:rPr>
      </w:pPr>
    </w:p>
    <w:p w14:paraId="1991A49B" w14:textId="03D7C7EF" w:rsidR="005C7D18" w:rsidRPr="005C7D18" w:rsidRDefault="005C7D18" w:rsidP="005C7D18">
      <w:pPr>
        <w:spacing w:line="276" w:lineRule="auto"/>
        <w:rPr>
          <w:rFonts w:ascii="Calibri" w:hAnsi="Calibri"/>
        </w:rPr>
      </w:pPr>
      <w:r w:rsidRPr="005C7D18">
        <w:rPr>
          <w:rFonts w:ascii="Calibri" w:hAnsi="Calibri"/>
        </w:rPr>
        <w:t xml:space="preserve">Greed is subtle. I’m a pastor, I talk to people about their sins all the time. I don't think I've ever had somebody call me and go, “Pastor, I'm really a greedy sucker. I really struggle with the greed.” I've had people call and say, “I lied.” I've had people call and say, “I stole something.” I've had people telling me, "I cheated.” I hear those. I don't think people sit around and go, “I'm greedy.” But is greed a problem? It is. It's one of those deep heart issues. It's the kind of sin that nobody else really sees or fewer people see. When you lie, people see that. When you're greedy, it's just kind of below the surface. A lot of times people don't really know what you're struggling with. </w:t>
      </w:r>
    </w:p>
    <w:p w14:paraId="0364921F" w14:textId="77777777" w:rsidR="005C7D18" w:rsidRPr="005C7D18" w:rsidRDefault="005C7D18" w:rsidP="005C7D18">
      <w:pPr>
        <w:spacing w:line="276" w:lineRule="auto"/>
        <w:rPr>
          <w:rFonts w:ascii="Calibri" w:hAnsi="Calibri"/>
        </w:rPr>
      </w:pPr>
    </w:p>
    <w:p w14:paraId="44467180" w14:textId="77777777" w:rsidR="005C7D18" w:rsidRPr="005C7D18" w:rsidRDefault="005C7D18" w:rsidP="005C7D18">
      <w:pPr>
        <w:spacing w:line="276" w:lineRule="auto"/>
        <w:rPr>
          <w:rFonts w:ascii="Calibri" w:hAnsi="Calibri"/>
        </w:rPr>
      </w:pPr>
      <w:r w:rsidRPr="005C7D18">
        <w:rPr>
          <w:rFonts w:ascii="Calibri" w:hAnsi="Calibri"/>
        </w:rPr>
        <w:t xml:space="preserve">But we can fix it. We can begin to transform our heart through the practice of generosity. </w:t>
      </w:r>
    </w:p>
    <w:p w14:paraId="5D7D04DA" w14:textId="77777777" w:rsidR="005C7D18" w:rsidRPr="005C7D18" w:rsidRDefault="005C7D18" w:rsidP="005C7D18">
      <w:pPr>
        <w:spacing w:line="276" w:lineRule="auto"/>
        <w:rPr>
          <w:rFonts w:ascii="Calibri" w:hAnsi="Calibri"/>
        </w:rPr>
      </w:pPr>
    </w:p>
    <w:p w14:paraId="203018BB" w14:textId="77777777" w:rsidR="005C7D18" w:rsidRPr="005C7D18" w:rsidRDefault="005C7D18" w:rsidP="005C7D18">
      <w:pPr>
        <w:spacing w:line="276" w:lineRule="auto"/>
        <w:rPr>
          <w:rFonts w:ascii="Calibri" w:hAnsi="Calibri"/>
        </w:rPr>
      </w:pPr>
      <w:r w:rsidRPr="005C7D18">
        <w:rPr>
          <w:rFonts w:ascii="Calibri" w:hAnsi="Calibri"/>
        </w:rPr>
        <w:t xml:space="preserve">Paul said to Timothy, “Don’t let selfishness, the love of money ruin your heart.” </w:t>
      </w:r>
    </w:p>
    <w:p w14:paraId="7031893C" w14:textId="77777777" w:rsidR="005C7D18" w:rsidRPr="005C7D18" w:rsidRDefault="005C7D18" w:rsidP="005C7D18">
      <w:pPr>
        <w:spacing w:line="276" w:lineRule="auto"/>
        <w:rPr>
          <w:rFonts w:ascii="Calibri" w:hAnsi="Calibri"/>
        </w:rPr>
      </w:pPr>
    </w:p>
    <w:p w14:paraId="376AB1B1" w14:textId="77777777" w:rsidR="005C7D18" w:rsidRPr="005C7D18" w:rsidRDefault="005C7D18" w:rsidP="005C7D18">
      <w:pPr>
        <w:spacing w:line="276" w:lineRule="auto"/>
        <w:rPr>
          <w:rFonts w:ascii="Calibri" w:hAnsi="Calibri"/>
        </w:rPr>
      </w:pPr>
      <w:r w:rsidRPr="005C7D18">
        <w:rPr>
          <w:rFonts w:ascii="Calibri" w:hAnsi="Calibri"/>
        </w:rPr>
        <w:t xml:space="preserve">The psychiatrist Karl Menninger did a bunch of studies on generosity, how it affected people. He discovered that it is one of the essential components of mental health. In one study, he concluded that people who are generous are almost never mentally ill. It's the cure for selfishness. That's powerful. If you got some mental health issues (maybe you struggle with some depression or some other problems like that), giving can be a great remedy. Money can make you dishonest, shallow, and arrogant. But gratitude can make you grateful, generous, and responsible. It’s a beautiful thing. It protects me from becoming selfish. </w:t>
      </w:r>
    </w:p>
    <w:p w14:paraId="132FA68D" w14:textId="77777777" w:rsidR="005C7D18" w:rsidRPr="005C7D18" w:rsidRDefault="005C7D18" w:rsidP="005C7D18">
      <w:pPr>
        <w:spacing w:line="276" w:lineRule="auto"/>
        <w:rPr>
          <w:rFonts w:ascii="Calibri" w:hAnsi="Calibri"/>
        </w:rPr>
      </w:pPr>
    </w:p>
    <w:p w14:paraId="26151B22" w14:textId="77777777" w:rsidR="005C7D18" w:rsidRPr="005C7D18" w:rsidRDefault="005C7D18" w:rsidP="005C7D18">
      <w:pPr>
        <w:spacing w:line="276" w:lineRule="auto"/>
        <w:rPr>
          <w:rFonts w:ascii="Calibri" w:hAnsi="Calibri"/>
        </w:rPr>
      </w:pPr>
      <w:r w:rsidRPr="005C7D18">
        <w:rPr>
          <w:rFonts w:ascii="Calibri" w:hAnsi="Calibri"/>
        </w:rPr>
        <w:t>Giving is wise because it:</w:t>
      </w:r>
    </w:p>
    <w:p w14:paraId="12BEABC4" w14:textId="77777777" w:rsidR="005C7D18" w:rsidRPr="005C7D18" w:rsidRDefault="005C7D18" w:rsidP="005C7D18">
      <w:pPr>
        <w:spacing w:line="276" w:lineRule="auto"/>
        <w:rPr>
          <w:rFonts w:ascii="Calibri" w:hAnsi="Calibri"/>
        </w:rPr>
      </w:pPr>
    </w:p>
    <w:p w14:paraId="37D02B76" w14:textId="77777777" w:rsidR="005C7D18" w:rsidRPr="005C7D18" w:rsidRDefault="005C7D18" w:rsidP="005C7D18">
      <w:pPr>
        <w:spacing w:line="276" w:lineRule="auto"/>
        <w:rPr>
          <w:rFonts w:ascii="Calibri" w:hAnsi="Calibri"/>
          <w:b/>
          <w:bCs/>
        </w:rPr>
      </w:pPr>
      <w:r w:rsidRPr="005C7D18">
        <w:rPr>
          <w:rFonts w:ascii="Calibri" w:hAnsi="Calibri"/>
          <w:b/>
          <w:bCs/>
        </w:rPr>
        <w:t>4. Makes me trust God.</w:t>
      </w:r>
    </w:p>
    <w:p w14:paraId="48201C9E" w14:textId="77777777" w:rsidR="005C7D18" w:rsidRPr="005C7D18" w:rsidRDefault="005C7D18" w:rsidP="005C7D18">
      <w:pPr>
        <w:spacing w:line="276" w:lineRule="auto"/>
        <w:rPr>
          <w:rFonts w:ascii="Calibri" w:hAnsi="Calibri"/>
        </w:rPr>
      </w:pPr>
    </w:p>
    <w:p w14:paraId="12F6AF92" w14:textId="77777777" w:rsidR="005C7D18" w:rsidRPr="005C7D18" w:rsidRDefault="005C7D18" w:rsidP="005C7D18">
      <w:pPr>
        <w:spacing w:line="276" w:lineRule="auto"/>
        <w:rPr>
          <w:rFonts w:ascii="Calibri" w:hAnsi="Calibri"/>
        </w:rPr>
      </w:pPr>
      <w:r w:rsidRPr="005C7D18">
        <w:rPr>
          <w:rFonts w:ascii="Calibri" w:hAnsi="Calibri"/>
        </w:rPr>
        <w:t>If you're living on 90 instead of 100, most people have to have a little bit of faith (unless you're a multimillionaire). For most people, you’re going to have to trust God. To give the way God wants you to give, you're going to have to trust God. It is an exercise in faith building. Your confidence in the Lord is going to go up because you're going to see God's provision, you're going to see God's movement in your life, in your career, in your family, in and through generosity.</w:t>
      </w:r>
    </w:p>
    <w:p w14:paraId="1CBA232C" w14:textId="77777777" w:rsidR="005C7D18" w:rsidRPr="005C7D18" w:rsidRDefault="005C7D18" w:rsidP="005C7D18">
      <w:pPr>
        <w:spacing w:line="276" w:lineRule="auto"/>
        <w:rPr>
          <w:rFonts w:ascii="Calibri" w:hAnsi="Calibri"/>
        </w:rPr>
      </w:pPr>
    </w:p>
    <w:p w14:paraId="2BE40C21" w14:textId="77777777" w:rsidR="005C7D18" w:rsidRPr="005C7D18" w:rsidRDefault="005C7D18" w:rsidP="005C7D18">
      <w:pPr>
        <w:spacing w:line="276" w:lineRule="auto"/>
        <w:rPr>
          <w:rFonts w:ascii="Calibri" w:hAnsi="Calibri"/>
        </w:rPr>
      </w:pPr>
      <w:r w:rsidRPr="005C7D18">
        <w:rPr>
          <w:rFonts w:ascii="Calibri" w:hAnsi="Calibri"/>
        </w:rPr>
        <w:t xml:space="preserve">“Trust in the LORD with all your heart, and do not lean on your own understanding. In all your ways acknowledge him, and he will make straight your paths” (Proverbs 3:5). </w:t>
      </w:r>
    </w:p>
    <w:p w14:paraId="66B209DB" w14:textId="77777777" w:rsidR="005C7D18" w:rsidRPr="005C7D18" w:rsidRDefault="005C7D18" w:rsidP="005C7D18">
      <w:pPr>
        <w:spacing w:line="276" w:lineRule="auto"/>
        <w:rPr>
          <w:rFonts w:ascii="Calibri" w:hAnsi="Calibri"/>
        </w:rPr>
      </w:pPr>
    </w:p>
    <w:p w14:paraId="5730F56B" w14:textId="77777777" w:rsidR="005C7D18" w:rsidRPr="005C7D18" w:rsidRDefault="005C7D18" w:rsidP="005C7D18">
      <w:pPr>
        <w:spacing w:line="276" w:lineRule="auto"/>
        <w:rPr>
          <w:rFonts w:ascii="Calibri" w:hAnsi="Calibri"/>
        </w:rPr>
      </w:pPr>
      <w:r w:rsidRPr="005C7D18">
        <w:rPr>
          <w:rFonts w:ascii="Calibri" w:hAnsi="Calibri"/>
        </w:rPr>
        <w:t xml:space="preserve">Christians love to quote that Bible verse. That is one of the top verses in the Bible. People love that one. </w:t>
      </w:r>
    </w:p>
    <w:p w14:paraId="0C43E211" w14:textId="77777777" w:rsidR="005C7D18" w:rsidRPr="005C7D18" w:rsidRDefault="005C7D18" w:rsidP="005C7D18">
      <w:pPr>
        <w:spacing w:line="276" w:lineRule="auto"/>
        <w:rPr>
          <w:rFonts w:ascii="Calibri" w:hAnsi="Calibri"/>
        </w:rPr>
      </w:pPr>
    </w:p>
    <w:p w14:paraId="234451A3" w14:textId="77777777" w:rsidR="005C7D18" w:rsidRPr="005C7D18" w:rsidRDefault="005C7D18" w:rsidP="005C7D18">
      <w:pPr>
        <w:spacing w:line="276" w:lineRule="auto"/>
        <w:rPr>
          <w:rFonts w:ascii="Calibri" w:hAnsi="Calibri"/>
        </w:rPr>
      </w:pPr>
      <w:r w:rsidRPr="005C7D18">
        <w:rPr>
          <w:rFonts w:ascii="Calibri" w:hAnsi="Calibri"/>
        </w:rPr>
        <w:t>But notice it's tied to:</w:t>
      </w:r>
    </w:p>
    <w:p w14:paraId="0EFC9B2E" w14:textId="77777777" w:rsidR="005C7D18" w:rsidRPr="005C7D18" w:rsidRDefault="005C7D18" w:rsidP="005C7D18">
      <w:pPr>
        <w:spacing w:line="276" w:lineRule="auto"/>
        <w:rPr>
          <w:rFonts w:ascii="Calibri" w:hAnsi="Calibri"/>
        </w:rPr>
      </w:pPr>
    </w:p>
    <w:p w14:paraId="0BD9F9B3" w14:textId="77777777" w:rsidR="005C7D18" w:rsidRPr="005C7D18" w:rsidRDefault="005C7D18" w:rsidP="005C7D18">
      <w:pPr>
        <w:spacing w:line="276" w:lineRule="auto"/>
        <w:rPr>
          <w:rFonts w:ascii="Calibri" w:hAnsi="Calibri"/>
        </w:rPr>
      </w:pPr>
      <w:r w:rsidRPr="005C7D18">
        <w:rPr>
          <w:rFonts w:ascii="Calibri" w:hAnsi="Calibri"/>
        </w:rPr>
        <w:t>“Honor the LORD with your wealth and with the firstfruits of all your produce; then your barns will be filled with plenty, and your vats will be bursting with wine” (Proverbs 3:9-10).</w:t>
      </w:r>
    </w:p>
    <w:p w14:paraId="444CEE2A" w14:textId="77777777" w:rsidR="005C7D18" w:rsidRPr="005C7D18" w:rsidRDefault="005C7D18" w:rsidP="005C7D18">
      <w:pPr>
        <w:spacing w:line="276" w:lineRule="auto"/>
        <w:rPr>
          <w:rFonts w:ascii="Calibri" w:hAnsi="Calibri"/>
        </w:rPr>
      </w:pPr>
    </w:p>
    <w:p w14:paraId="5659AC8E" w14:textId="77777777" w:rsidR="005C7D18" w:rsidRPr="005C7D18" w:rsidRDefault="005C7D18" w:rsidP="005C7D18">
      <w:pPr>
        <w:spacing w:line="276" w:lineRule="auto"/>
        <w:rPr>
          <w:rFonts w:ascii="Calibri" w:hAnsi="Calibri"/>
        </w:rPr>
      </w:pPr>
      <w:r w:rsidRPr="005C7D18">
        <w:rPr>
          <w:rFonts w:ascii="Calibri" w:hAnsi="Calibri"/>
        </w:rPr>
        <w:t xml:space="preserve">There’s a correlation between trust in the Lord and God's blessings. Do you see it? Verses 9-10 are connected to verses 5-6. If we want to have our barns filled with plenty, and our vats bursting with wine, we have to trust in the Lord. </w:t>
      </w:r>
    </w:p>
    <w:p w14:paraId="493DA19F" w14:textId="77777777" w:rsidR="005C7D18" w:rsidRPr="005C7D18" w:rsidRDefault="005C7D18" w:rsidP="005C7D18">
      <w:pPr>
        <w:spacing w:line="276" w:lineRule="auto"/>
        <w:rPr>
          <w:rFonts w:ascii="Calibri" w:hAnsi="Calibri"/>
        </w:rPr>
      </w:pPr>
    </w:p>
    <w:p w14:paraId="5C6E2907" w14:textId="77777777" w:rsidR="005C7D18" w:rsidRPr="005C7D18" w:rsidRDefault="005C7D18" w:rsidP="005C7D18">
      <w:pPr>
        <w:spacing w:line="276" w:lineRule="auto"/>
        <w:rPr>
          <w:rFonts w:ascii="Calibri" w:hAnsi="Calibri"/>
        </w:rPr>
      </w:pPr>
      <w:r w:rsidRPr="005C7D18">
        <w:rPr>
          <w:rFonts w:ascii="Calibri" w:hAnsi="Calibri"/>
        </w:rPr>
        <w:t xml:space="preserve">When you write that check, when you make that donation, when you make that contribution, you are doing so in faith. You are believing that God is going to help you and God is going to fill in the gaps. When you're like, “I don't know how I'm going to get this done this month. I don't know how this all works together. But I am believing and I am trusting in God.” </w:t>
      </w:r>
    </w:p>
    <w:p w14:paraId="0928CA56" w14:textId="77777777" w:rsidR="005C7D18" w:rsidRPr="005C7D18" w:rsidRDefault="005C7D18" w:rsidP="005C7D18">
      <w:pPr>
        <w:spacing w:line="276" w:lineRule="auto"/>
        <w:rPr>
          <w:rFonts w:ascii="Calibri" w:hAnsi="Calibri"/>
        </w:rPr>
      </w:pPr>
    </w:p>
    <w:p w14:paraId="7CE70215" w14:textId="07F8C880" w:rsidR="005C7D18" w:rsidRPr="005C7D18" w:rsidRDefault="005C7D18" w:rsidP="005C7D18">
      <w:pPr>
        <w:spacing w:line="276" w:lineRule="auto"/>
        <w:rPr>
          <w:rFonts w:ascii="Calibri" w:hAnsi="Calibri"/>
        </w:rPr>
      </w:pPr>
      <w:r w:rsidRPr="005C7D18">
        <w:rPr>
          <w:rFonts w:ascii="Calibri" w:hAnsi="Calibri"/>
        </w:rPr>
        <w:t xml:space="preserve">Your faith is going to grow like crazy. Finance is, for many people, one of the last areas that they learn to trust God in. God can do something </w:t>
      </w:r>
      <w:proofErr w:type="gramStart"/>
      <w:r w:rsidRPr="005C7D18">
        <w:rPr>
          <w:rFonts w:ascii="Calibri" w:hAnsi="Calibri"/>
        </w:rPr>
        <w:t>really awesome</w:t>
      </w:r>
      <w:proofErr w:type="gramEnd"/>
      <w:r w:rsidRPr="005C7D18">
        <w:rPr>
          <w:rFonts w:ascii="Calibri" w:hAnsi="Calibri"/>
        </w:rPr>
        <w:t xml:space="preserve"> in and through </w:t>
      </w:r>
      <w:r w:rsidR="00BA64A9">
        <w:rPr>
          <w:rFonts w:ascii="Calibri" w:hAnsi="Calibri"/>
        </w:rPr>
        <w:t>your resources.</w:t>
      </w:r>
    </w:p>
    <w:p w14:paraId="4547CC5A" w14:textId="77777777" w:rsidR="005C7D18" w:rsidRPr="005C7D18" w:rsidRDefault="005C7D18" w:rsidP="005C7D18">
      <w:pPr>
        <w:spacing w:line="276" w:lineRule="auto"/>
        <w:rPr>
          <w:rFonts w:ascii="Calibri" w:hAnsi="Calibri"/>
        </w:rPr>
      </w:pPr>
    </w:p>
    <w:p w14:paraId="6E7761BF" w14:textId="77777777" w:rsidR="005C7D18" w:rsidRPr="005C7D18" w:rsidRDefault="005C7D18" w:rsidP="005C7D18">
      <w:pPr>
        <w:spacing w:line="276" w:lineRule="auto"/>
        <w:rPr>
          <w:rFonts w:ascii="Calibri" w:hAnsi="Calibri"/>
        </w:rPr>
      </w:pPr>
      <w:r w:rsidRPr="005C7D18">
        <w:rPr>
          <w:rFonts w:ascii="Calibri" w:hAnsi="Calibri"/>
        </w:rPr>
        <w:t>The context of Proverbs 3:9-10 is trusting in the Lord. When you're in debt, it’s the greatest time to start giving because God's going to help you. It makes you trust God. It also:</w:t>
      </w:r>
    </w:p>
    <w:p w14:paraId="74EDE068" w14:textId="77777777" w:rsidR="005C7D18" w:rsidRPr="005C7D18" w:rsidRDefault="005C7D18" w:rsidP="005C7D18">
      <w:pPr>
        <w:spacing w:line="276" w:lineRule="auto"/>
        <w:rPr>
          <w:rFonts w:ascii="Calibri" w:hAnsi="Calibri"/>
        </w:rPr>
      </w:pPr>
    </w:p>
    <w:p w14:paraId="64C6F814" w14:textId="77777777" w:rsidR="005C7D18" w:rsidRPr="005C7D18" w:rsidRDefault="005C7D18" w:rsidP="005C7D18">
      <w:pPr>
        <w:spacing w:line="276" w:lineRule="auto"/>
        <w:rPr>
          <w:rFonts w:ascii="Calibri" w:hAnsi="Calibri"/>
          <w:b/>
          <w:bCs/>
        </w:rPr>
      </w:pPr>
      <w:r w:rsidRPr="005C7D18">
        <w:rPr>
          <w:rFonts w:ascii="Calibri" w:hAnsi="Calibri"/>
          <w:b/>
          <w:bCs/>
        </w:rPr>
        <w:t>5. Teaches me discipline.</w:t>
      </w:r>
    </w:p>
    <w:p w14:paraId="402812AC" w14:textId="77777777" w:rsidR="005C7D18" w:rsidRPr="005C7D18" w:rsidRDefault="005C7D18" w:rsidP="005C7D18">
      <w:pPr>
        <w:spacing w:line="276" w:lineRule="auto"/>
        <w:rPr>
          <w:rFonts w:ascii="Calibri" w:hAnsi="Calibri"/>
        </w:rPr>
      </w:pPr>
    </w:p>
    <w:p w14:paraId="5C61308B" w14:textId="77777777" w:rsidR="005C7D18" w:rsidRPr="005C7D18" w:rsidRDefault="005C7D18" w:rsidP="005C7D18">
      <w:pPr>
        <w:spacing w:line="276" w:lineRule="auto"/>
        <w:rPr>
          <w:rFonts w:ascii="Calibri" w:hAnsi="Calibri"/>
        </w:rPr>
      </w:pPr>
      <w:r w:rsidRPr="005C7D18">
        <w:rPr>
          <w:rFonts w:ascii="Calibri" w:hAnsi="Calibri"/>
        </w:rPr>
        <w:t xml:space="preserve">“We should make plans—counting on God to direct us” (Proverbs 16:9). </w:t>
      </w:r>
    </w:p>
    <w:p w14:paraId="17901918" w14:textId="77777777" w:rsidR="005C7D18" w:rsidRPr="005C7D18" w:rsidRDefault="005C7D18" w:rsidP="005C7D18">
      <w:pPr>
        <w:spacing w:line="276" w:lineRule="auto"/>
        <w:rPr>
          <w:rFonts w:ascii="Calibri" w:hAnsi="Calibri"/>
        </w:rPr>
      </w:pPr>
    </w:p>
    <w:p w14:paraId="0E1F63F8" w14:textId="77777777" w:rsidR="005C7D18" w:rsidRPr="005C7D18" w:rsidRDefault="005C7D18" w:rsidP="005C7D18">
      <w:pPr>
        <w:spacing w:line="276" w:lineRule="auto"/>
        <w:rPr>
          <w:rFonts w:ascii="Calibri" w:hAnsi="Calibri"/>
        </w:rPr>
      </w:pPr>
      <w:r w:rsidRPr="005C7D18">
        <w:rPr>
          <w:rFonts w:ascii="Calibri" w:hAnsi="Calibri"/>
        </w:rPr>
        <w:t xml:space="preserve">Plan to tithe. We should have planning and we should have faith. Do you see them together? Look at that. “We should make our plans” (planning). “Counting on God to direct us” (giving, tithing, faith). I’m believing that God's going to lead me, I’m believing that God is going to direct me. I'm also making plans. You're not less spiritual because you have a plan. You should plan and believe at the same time. You should budget it out. In fact, I rarely talk to people who don't budget their time that actually become tithers for long periods of time. Because if it's not </w:t>
      </w:r>
      <w:r w:rsidRPr="005C7D18">
        <w:rPr>
          <w:rFonts w:ascii="Calibri" w:hAnsi="Calibri"/>
        </w:rPr>
        <w:lastRenderedPageBreak/>
        <w:t>planned, it tends to get pushed to the back. It doesn't happen that regularly. We should make those plans, counting on God to direct us. We should plan and we should believe.</w:t>
      </w:r>
    </w:p>
    <w:p w14:paraId="654AE80D" w14:textId="77777777" w:rsidR="005C7D18" w:rsidRPr="005C7D18" w:rsidRDefault="005C7D18" w:rsidP="005C7D18">
      <w:pPr>
        <w:spacing w:line="276" w:lineRule="auto"/>
        <w:rPr>
          <w:rFonts w:ascii="Calibri" w:hAnsi="Calibri"/>
        </w:rPr>
      </w:pPr>
    </w:p>
    <w:p w14:paraId="05B51517" w14:textId="77777777" w:rsidR="005C7D18" w:rsidRPr="005C7D18" w:rsidRDefault="005C7D18" w:rsidP="005C7D18">
      <w:pPr>
        <w:spacing w:line="276" w:lineRule="auto"/>
        <w:rPr>
          <w:rFonts w:ascii="Calibri" w:hAnsi="Calibri"/>
        </w:rPr>
      </w:pPr>
      <w:r w:rsidRPr="005C7D18">
        <w:rPr>
          <w:rFonts w:ascii="Calibri" w:hAnsi="Calibri"/>
        </w:rPr>
        <w:t>“The plans of the diligent lead surely to abundance and advantage, but everyone who acts in haste comes surely to poverty” (Proverbs 21:5).</w:t>
      </w:r>
    </w:p>
    <w:p w14:paraId="0EF6C915" w14:textId="77777777" w:rsidR="005C7D18" w:rsidRPr="005C7D18" w:rsidRDefault="005C7D18" w:rsidP="005C7D18">
      <w:pPr>
        <w:spacing w:line="276" w:lineRule="auto"/>
        <w:rPr>
          <w:rFonts w:ascii="Calibri" w:hAnsi="Calibri"/>
        </w:rPr>
      </w:pPr>
    </w:p>
    <w:p w14:paraId="2C8CE72C" w14:textId="77777777" w:rsidR="005C7D18" w:rsidRPr="005C7D18" w:rsidRDefault="005C7D18" w:rsidP="005C7D18">
      <w:pPr>
        <w:spacing w:line="276" w:lineRule="auto"/>
        <w:rPr>
          <w:rFonts w:ascii="Calibri" w:hAnsi="Calibri"/>
        </w:rPr>
      </w:pPr>
      <w:r w:rsidRPr="005C7D18">
        <w:rPr>
          <w:rFonts w:ascii="Calibri" w:hAnsi="Calibri"/>
        </w:rPr>
        <w:t xml:space="preserve">Planning is a good thing. It's a wise thing. It's a godly thing. It teaches me discipline in my spending. It's a spiritual discipline. It's like prayer. It's like Bible study. We call those spiritual disciplines. Giving is one of those. Bringing friends to Christ, bringing friends to church is part of the Christian expression. The same is true when it comes to giving. It's one of those areas. </w:t>
      </w:r>
    </w:p>
    <w:p w14:paraId="348D53D5" w14:textId="77777777" w:rsidR="005C7D18" w:rsidRPr="005C7D18" w:rsidRDefault="005C7D18" w:rsidP="005C7D18">
      <w:pPr>
        <w:spacing w:line="276" w:lineRule="auto"/>
        <w:rPr>
          <w:rFonts w:ascii="Calibri" w:hAnsi="Calibri"/>
        </w:rPr>
      </w:pPr>
    </w:p>
    <w:p w14:paraId="2CD5EBD8" w14:textId="7C91FEEC" w:rsidR="005C7D18" w:rsidRPr="005C7D18" w:rsidRDefault="005C7D18" w:rsidP="005C7D18">
      <w:pPr>
        <w:spacing w:line="276" w:lineRule="auto"/>
        <w:rPr>
          <w:rFonts w:ascii="Calibri" w:hAnsi="Calibri"/>
        </w:rPr>
      </w:pPr>
      <w:r w:rsidRPr="005C7D18">
        <w:rPr>
          <w:rFonts w:ascii="Calibri" w:hAnsi="Calibri"/>
        </w:rPr>
        <w:t xml:space="preserve">I have found that when </w:t>
      </w:r>
      <w:r w:rsidR="00F6597E">
        <w:rPr>
          <w:rFonts w:ascii="Calibri" w:hAnsi="Calibri"/>
        </w:rPr>
        <w:t>people</w:t>
      </w:r>
      <w:r w:rsidRPr="005C7D18">
        <w:rPr>
          <w:rFonts w:ascii="Calibri" w:hAnsi="Calibri"/>
        </w:rPr>
        <w:t xml:space="preserve"> start giving, </w:t>
      </w:r>
      <w:r w:rsidR="00F6597E">
        <w:rPr>
          <w:rFonts w:ascii="Calibri" w:hAnsi="Calibri"/>
        </w:rPr>
        <w:t xml:space="preserve">they </w:t>
      </w:r>
      <w:r w:rsidRPr="005C7D18">
        <w:rPr>
          <w:rFonts w:ascii="Calibri" w:hAnsi="Calibri"/>
        </w:rPr>
        <w:t xml:space="preserve">will go through and scrub their budget and cut some things. Sometimes people find out they were spending money on things they didn't really need anyway. Because it makes you more disciplined. You're like, “I didn't need 17 online movie subscriptions. I could probably survive on one.” It forces you to be more disciplined. That's planning. That's a good thing. Some of you could probably come up with 10% of your budget that you could give to God, just simply by cutting out the stuff you're not even using. </w:t>
      </w:r>
    </w:p>
    <w:p w14:paraId="25C592AA" w14:textId="77777777" w:rsidR="005C7D18" w:rsidRPr="005C7D18" w:rsidRDefault="005C7D18" w:rsidP="005C7D18">
      <w:pPr>
        <w:spacing w:line="276" w:lineRule="auto"/>
        <w:rPr>
          <w:rFonts w:ascii="Calibri" w:hAnsi="Calibri"/>
        </w:rPr>
      </w:pPr>
    </w:p>
    <w:p w14:paraId="27984B64" w14:textId="77777777" w:rsidR="005C7D18" w:rsidRPr="005C7D18" w:rsidRDefault="005C7D18" w:rsidP="005C7D18">
      <w:pPr>
        <w:spacing w:line="276" w:lineRule="auto"/>
        <w:rPr>
          <w:rFonts w:ascii="Calibri" w:hAnsi="Calibri"/>
        </w:rPr>
      </w:pPr>
      <w:r w:rsidRPr="005C7D18">
        <w:rPr>
          <w:rFonts w:ascii="Calibri" w:hAnsi="Calibri"/>
        </w:rPr>
        <w:t xml:space="preserve">But I know others of us today may really be hurting. I remember when I got my first job I was making $22,000 a year. Gena and I were living in one of the dirtiest, filthiest apartment complexes that you could live in our city. I know what that's like. We were eating spaghetti and drinking Kool-Aid for dinner multiple nights a week. I get it. I know that. But if you will be faithful to God, if you will do the things that God has called you to do, you will have more. You will have more opportunity, you will walk in the blessings of God, and God will build your faith, and great things will begin to happen. It may not happen overnight. Sometimes people are like, “Pastor, I've been tithing for two weeks and I'm still in debt.” I'm like, “Well, how many years did it take you to get into debt?” “25 years.” “Okay. That's probably not going to get unwound in just a few days. But keep giving, keep living by faith, keep seeing what God has for you, and you probably will be surprised what will happen.” That’s a beautiful thing. </w:t>
      </w:r>
    </w:p>
    <w:p w14:paraId="189107AF" w14:textId="77777777" w:rsidR="005C7D18" w:rsidRPr="005C7D18" w:rsidRDefault="005C7D18" w:rsidP="005C7D18">
      <w:pPr>
        <w:spacing w:line="276" w:lineRule="auto"/>
        <w:rPr>
          <w:rFonts w:ascii="Calibri" w:hAnsi="Calibri"/>
        </w:rPr>
      </w:pPr>
    </w:p>
    <w:p w14:paraId="0EE07B93" w14:textId="77777777" w:rsidR="005C7D18" w:rsidRPr="005C7D18" w:rsidRDefault="005C7D18" w:rsidP="005C7D18">
      <w:pPr>
        <w:spacing w:line="276" w:lineRule="auto"/>
        <w:rPr>
          <w:rFonts w:ascii="Calibri" w:hAnsi="Calibri"/>
        </w:rPr>
      </w:pPr>
      <w:r w:rsidRPr="005C7D18">
        <w:rPr>
          <w:rFonts w:ascii="Calibri" w:hAnsi="Calibri"/>
        </w:rPr>
        <w:t xml:space="preserve">Here's the final thing I want you to see. Check this out. Giving: </w:t>
      </w:r>
    </w:p>
    <w:p w14:paraId="54F17651" w14:textId="77777777" w:rsidR="005C7D18" w:rsidRPr="005C7D18" w:rsidRDefault="005C7D18" w:rsidP="005C7D18">
      <w:pPr>
        <w:spacing w:line="276" w:lineRule="auto"/>
        <w:rPr>
          <w:rFonts w:ascii="Calibri" w:hAnsi="Calibri"/>
        </w:rPr>
      </w:pPr>
    </w:p>
    <w:p w14:paraId="4E54D8F1" w14:textId="77777777" w:rsidR="005C7D18" w:rsidRPr="005C7D18" w:rsidRDefault="005C7D18" w:rsidP="005C7D18">
      <w:pPr>
        <w:spacing w:line="276" w:lineRule="auto"/>
        <w:rPr>
          <w:rFonts w:ascii="Calibri" w:hAnsi="Calibri"/>
          <w:b/>
          <w:bCs/>
        </w:rPr>
      </w:pPr>
      <w:r w:rsidRPr="005C7D18">
        <w:rPr>
          <w:rFonts w:ascii="Calibri" w:hAnsi="Calibri"/>
          <w:b/>
          <w:bCs/>
        </w:rPr>
        <w:t>6. Brings me joy.</w:t>
      </w:r>
    </w:p>
    <w:p w14:paraId="28137563" w14:textId="77777777" w:rsidR="005C7D18" w:rsidRPr="005C7D18" w:rsidRDefault="005C7D18" w:rsidP="005C7D18">
      <w:pPr>
        <w:spacing w:line="276" w:lineRule="auto"/>
        <w:rPr>
          <w:rFonts w:ascii="Calibri" w:hAnsi="Calibri"/>
        </w:rPr>
      </w:pPr>
    </w:p>
    <w:p w14:paraId="0D8B16A8" w14:textId="77777777" w:rsidR="005C7D18" w:rsidRPr="005C7D18" w:rsidRDefault="005C7D18" w:rsidP="005C7D18">
      <w:pPr>
        <w:spacing w:line="276" w:lineRule="auto"/>
        <w:rPr>
          <w:rFonts w:ascii="Calibri" w:hAnsi="Calibri"/>
        </w:rPr>
      </w:pPr>
      <w:r w:rsidRPr="005C7D18">
        <w:rPr>
          <w:rFonts w:ascii="Calibri" w:hAnsi="Calibri"/>
        </w:rPr>
        <w:t xml:space="preserve">Generosity makes me happy. </w:t>
      </w:r>
    </w:p>
    <w:p w14:paraId="2BF0EDA5" w14:textId="77777777" w:rsidR="005C7D18" w:rsidRPr="005C7D18" w:rsidRDefault="005C7D18" w:rsidP="005C7D18">
      <w:pPr>
        <w:spacing w:line="276" w:lineRule="auto"/>
        <w:rPr>
          <w:rFonts w:ascii="Calibri" w:hAnsi="Calibri"/>
        </w:rPr>
      </w:pPr>
    </w:p>
    <w:p w14:paraId="54D998C6" w14:textId="77777777" w:rsidR="005C7D18" w:rsidRPr="005C7D18" w:rsidRDefault="005C7D18" w:rsidP="005C7D18">
      <w:pPr>
        <w:spacing w:line="276" w:lineRule="auto"/>
        <w:rPr>
          <w:rFonts w:ascii="Calibri" w:hAnsi="Calibri"/>
        </w:rPr>
      </w:pPr>
      <w:r w:rsidRPr="005C7D18">
        <w:rPr>
          <w:rFonts w:ascii="Calibri" w:hAnsi="Calibri"/>
        </w:rPr>
        <w:lastRenderedPageBreak/>
        <w:t xml:space="preserve">There's a researcher named Christian Smith. He put out a study recently. He concluded that feeling good is a product of doing good and it is part of our neuro chemistry. He said, “When you give your time and you give your money, it gives you an emotional boost.” It releases endorphins, dopamine, and other chemicals in the brain that make us feel good. When you do good, you feel good. How many of you when you do something nice for somebody makes you feel good. Is that true? Most of us would say, “Yeah, absolutely.” If you feel bad all the time, do something nice for somebody and see how you feel. Giving and tithing is the same way. When you are doing good, you're going to feel good. You're like, “This is what God wants me to do. I feel good. I feel better.” Maybe it wasn't so painful. I thought it was going to hurt and it didn't. It was actually better than I thought. </w:t>
      </w:r>
    </w:p>
    <w:p w14:paraId="3AC6C8DC" w14:textId="77777777" w:rsidR="005C7D18" w:rsidRPr="005C7D18" w:rsidRDefault="005C7D18" w:rsidP="005C7D18">
      <w:pPr>
        <w:spacing w:line="276" w:lineRule="auto"/>
        <w:rPr>
          <w:rFonts w:ascii="Calibri" w:hAnsi="Calibri"/>
        </w:rPr>
      </w:pPr>
    </w:p>
    <w:p w14:paraId="77146D18" w14:textId="77777777" w:rsidR="005C7D18" w:rsidRPr="005C7D18" w:rsidRDefault="005C7D18" w:rsidP="005C7D18">
      <w:pPr>
        <w:spacing w:line="276" w:lineRule="auto"/>
        <w:rPr>
          <w:rFonts w:ascii="Calibri" w:hAnsi="Calibri"/>
        </w:rPr>
      </w:pPr>
      <w:r w:rsidRPr="005C7D18">
        <w:rPr>
          <w:rFonts w:ascii="Calibri" w:hAnsi="Calibri"/>
        </w:rPr>
        <w:t xml:space="preserve">Everything that you have is a gift from God. God has been generous to you. God has been generous to us through His Son, Jesus Christ, who came and died on the cross for our sins. God has been extremely generous to us. Now </w:t>
      </w:r>
      <w:proofErr w:type="gramStart"/>
      <w:r w:rsidRPr="005C7D18">
        <w:rPr>
          <w:rFonts w:ascii="Calibri" w:hAnsi="Calibri"/>
        </w:rPr>
        <w:t>He</w:t>
      </w:r>
      <w:proofErr w:type="gramEnd"/>
      <w:r w:rsidRPr="005C7D18">
        <w:rPr>
          <w:rFonts w:ascii="Calibri" w:hAnsi="Calibri"/>
        </w:rPr>
        <w:t xml:space="preserve"> wants us to respond in generosity to Him. </w:t>
      </w:r>
    </w:p>
    <w:p w14:paraId="65AA355E" w14:textId="77777777" w:rsidR="005C7D18" w:rsidRPr="005C7D18" w:rsidRDefault="005C7D18" w:rsidP="005C7D18">
      <w:pPr>
        <w:spacing w:line="276" w:lineRule="auto"/>
        <w:rPr>
          <w:rFonts w:ascii="Calibri" w:hAnsi="Calibri"/>
        </w:rPr>
      </w:pPr>
    </w:p>
    <w:p w14:paraId="4DCE3688" w14:textId="77777777" w:rsidR="005C7D18" w:rsidRPr="005C7D18" w:rsidRDefault="005C7D18" w:rsidP="005C7D18">
      <w:pPr>
        <w:spacing w:line="276" w:lineRule="auto"/>
        <w:rPr>
          <w:rFonts w:ascii="Calibri" w:hAnsi="Calibri"/>
        </w:rPr>
      </w:pPr>
      <w:r w:rsidRPr="005C7D18">
        <w:rPr>
          <w:rFonts w:ascii="Calibri" w:hAnsi="Calibri"/>
        </w:rPr>
        <w:t xml:space="preserve">“A generous man will prosper. He who refreshes others will himself be refreshed” (Proverbs 11:25). </w:t>
      </w:r>
    </w:p>
    <w:p w14:paraId="7B0EE202" w14:textId="77777777" w:rsidR="005C7D18" w:rsidRPr="005C7D18" w:rsidRDefault="005C7D18" w:rsidP="005C7D18">
      <w:pPr>
        <w:spacing w:line="276" w:lineRule="auto"/>
        <w:rPr>
          <w:rFonts w:ascii="Calibri" w:hAnsi="Calibri"/>
        </w:rPr>
      </w:pPr>
    </w:p>
    <w:p w14:paraId="0501686E" w14:textId="77777777" w:rsidR="005C7D18" w:rsidRPr="005C7D18" w:rsidRDefault="005C7D18" w:rsidP="005C7D18">
      <w:pPr>
        <w:spacing w:line="276" w:lineRule="auto"/>
        <w:rPr>
          <w:rFonts w:ascii="Calibri" w:hAnsi="Calibri"/>
        </w:rPr>
      </w:pPr>
      <w:r w:rsidRPr="005C7D18">
        <w:rPr>
          <w:rFonts w:ascii="Calibri" w:hAnsi="Calibri"/>
        </w:rPr>
        <w:t xml:space="preserve">This verse just makes me smile. There's a reason why it feels good to give. It feels really good. It's a joy. </w:t>
      </w:r>
    </w:p>
    <w:p w14:paraId="221007A0" w14:textId="77777777" w:rsidR="005C7D18" w:rsidRPr="005C7D18" w:rsidRDefault="005C7D18" w:rsidP="005C7D18">
      <w:pPr>
        <w:spacing w:line="276" w:lineRule="auto"/>
        <w:rPr>
          <w:rFonts w:ascii="Calibri" w:hAnsi="Calibri"/>
        </w:rPr>
      </w:pPr>
    </w:p>
    <w:p w14:paraId="5C01396C" w14:textId="77777777" w:rsidR="005C7D18" w:rsidRPr="005C7D18" w:rsidRDefault="005C7D18" w:rsidP="005C7D18">
      <w:pPr>
        <w:spacing w:line="276" w:lineRule="auto"/>
        <w:rPr>
          <w:rFonts w:ascii="Calibri" w:hAnsi="Calibri"/>
        </w:rPr>
      </w:pPr>
      <w:r w:rsidRPr="005C7D18">
        <w:rPr>
          <w:rFonts w:ascii="Calibri" w:hAnsi="Calibri"/>
        </w:rPr>
        <w:t xml:space="preserve">This week, our church is sending a gift to help Afghan refugees. That feels good, doesn't it? Doesn’t it feel good to know that our church is able to help others that are in need? We do that because the people of Edge Church are generous. If the people weren't giving, we wouldn't be able to do things like that. But we are and it feels good. </w:t>
      </w:r>
    </w:p>
    <w:p w14:paraId="3604DC32" w14:textId="77777777" w:rsidR="005C7D18" w:rsidRPr="005C7D18" w:rsidRDefault="005C7D18" w:rsidP="005C7D18">
      <w:pPr>
        <w:spacing w:line="276" w:lineRule="auto"/>
        <w:rPr>
          <w:rFonts w:ascii="Calibri" w:hAnsi="Calibri"/>
        </w:rPr>
      </w:pPr>
    </w:p>
    <w:p w14:paraId="73803C95" w14:textId="77777777" w:rsidR="005C7D18" w:rsidRPr="005C7D18" w:rsidRDefault="005C7D18" w:rsidP="005C7D18">
      <w:pPr>
        <w:spacing w:line="276" w:lineRule="auto"/>
        <w:rPr>
          <w:rFonts w:ascii="Calibri" w:hAnsi="Calibri"/>
        </w:rPr>
      </w:pPr>
      <w:r w:rsidRPr="005C7D18">
        <w:rPr>
          <w:rFonts w:ascii="Calibri" w:hAnsi="Calibri"/>
        </w:rPr>
        <w:t xml:space="preserve">Last Wednesday night, we had a fantastic group of teenagers that were here for our youth night. It was great to see all these kids having fun at church. Doesn’t that feel good? When you give, you make that happen. We had kids learning the Bible today. We have people giving their lives to Christ here at Edge Church. It feels good. Giving is a positive thing. We shouldn't look at it as God's taking from me. We should look at it as this is a blessing to participate in God's economy. We love it. People are coming to Christ, and our </w:t>
      </w:r>
      <w:proofErr w:type="gramStart"/>
      <w:r w:rsidRPr="005C7D18">
        <w:rPr>
          <w:rFonts w:ascii="Calibri" w:hAnsi="Calibri"/>
        </w:rPr>
        <w:t>kids</w:t>
      </w:r>
      <w:proofErr w:type="gramEnd"/>
      <w:r w:rsidRPr="005C7D18">
        <w:rPr>
          <w:rFonts w:ascii="Calibri" w:hAnsi="Calibri"/>
        </w:rPr>
        <w:t xml:space="preserve"> ministries and youth ministries are expanding, and we’re able to help people in need. All this feels good. It feels good to give.</w:t>
      </w:r>
    </w:p>
    <w:p w14:paraId="19A118D7" w14:textId="77777777" w:rsidR="005C7D18" w:rsidRPr="005C7D18" w:rsidRDefault="005C7D18" w:rsidP="005C7D18">
      <w:pPr>
        <w:spacing w:line="276" w:lineRule="auto"/>
        <w:rPr>
          <w:rFonts w:ascii="Calibri" w:hAnsi="Calibri"/>
        </w:rPr>
      </w:pPr>
    </w:p>
    <w:p w14:paraId="5442BB8F" w14:textId="77777777" w:rsidR="005C7D18" w:rsidRPr="005C7D18" w:rsidRDefault="005C7D18" w:rsidP="005C7D18">
      <w:pPr>
        <w:spacing w:line="276" w:lineRule="auto"/>
        <w:rPr>
          <w:rFonts w:ascii="Calibri" w:hAnsi="Calibri"/>
        </w:rPr>
      </w:pPr>
      <w:r w:rsidRPr="005C7D18">
        <w:rPr>
          <w:rFonts w:ascii="Calibri" w:hAnsi="Calibri"/>
        </w:rPr>
        <w:t xml:space="preserve">God wants us to wise up today. He wants us to have more wisdom. He wants us to not just live harder, but to live smarter. When God has our finances, God has our heart. It's a beautiful </w:t>
      </w:r>
      <w:r w:rsidRPr="005C7D18">
        <w:rPr>
          <w:rFonts w:ascii="Calibri" w:hAnsi="Calibri"/>
        </w:rPr>
        <w:lastRenderedPageBreak/>
        <w:t>thing. I want to challenge you this week to move forward in faith and to give as God has called you to do so.</w:t>
      </w:r>
    </w:p>
    <w:p w14:paraId="1F22336B" w14:textId="77777777" w:rsidR="005C7D18" w:rsidRPr="005C7D18" w:rsidRDefault="005C7D18" w:rsidP="005C7D18">
      <w:pPr>
        <w:spacing w:line="276" w:lineRule="auto"/>
        <w:rPr>
          <w:rFonts w:ascii="Calibri" w:hAnsi="Calibri"/>
        </w:rPr>
      </w:pPr>
    </w:p>
    <w:p w14:paraId="7A7A1664" w14:textId="6E1D63E9" w:rsidR="005C7D18" w:rsidRPr="005C7D18" w:rsidRDefault="005C7D18" w:rsidP="005C7D18">
      <w:pPr>
        <w:spacing w:line="276" w:lineRule="auto"/>
        <w:rPr>
          <w:rFonts w:ascii="Calibri" w:hAnsi="Calibri"/>
          <w:sz w:val="28"/>
          <w:szCs w:val="28"/>
        </w:rPr>
      </w:pPr>
      <w:r w:rsidRPr="005C7D18">
        <w:rPr>
          <w:rFonts w:ascii="Calibri" w:hAnsi="Calibri"/>
        </w:rPr>
        <w:br w:type="page"/>
      </w:r>
      <w:r w:rsidRPr="005C7D18">
        <w:rPr>
          <w:rFonts w:ascii="Calibri" w:hAnsi="Calibri"/>
          <w:b/>
          <w:bCs/>
          <w:sz w:val="28"/>
          <w:szCs w:val="28"/>
          <w:u w:val="single"/>
        </w:rPr>
        <w:lastRenderedPageBreak/>
        <w:t>OUTLINE</w:t>
      </w:r>
    </w:p>
    <w:p w14:paraId="38BA046C" w14:textId="77777777" w:rsidR="005C7D18" w:rsidRPr="005C7D18" w:rsidRDefault="005C7D18" w:rsidP="005C7D18">
      <w:pPr>
        <w:spacing w:line="276" w:lineRule="auto"/>
        <w:rPr>
          <w:rFonts w:ascii="Calibri" w:hAnsi="Calibri"/>
          <w:i/>
          <w:iCs/>
        </w:rPr>
      </w:pPr>
    </w:p>
    <w:p w14:paraId="53487415" w14:textId="77777777" w:rsidR="005C7D18" w:rsidRPr="005C7D18" w:rsidRDefault="005C7D18" w:rsidP="005C7D18">
      <w:pPr>
        <w:spacing w:line="276" w:lineRule="auto"/>
        <w:rPr>
          <w:rFonts w:ascii="Calibri" w:hAnsi="Calibri"/>
          <w:i/>
          <w:iCs/>
        </w:rPr>
      </w:pPr>
      <w:r w:rsidRPr="005C7D18">
        <w:rPr>
          <w:rFonts w:ascii="Calibri" w:hAnsi="Calibri"/>
          <w:i/>
          <w:iCs/>
        </w:rPr>
        <w:t>Why Tithing Is Wise…</w:t>
      </w:r>
    </w:p>
    <w:p w14:paraId="1D9A2319" w14:textId="77777777" w:rsidR="005C7D18" w:rsidRPr="005C7D18" w:rsidRDefault="005C7D18" w:rsidP="005C7D18">
      <w:pPr>
        <w:spacing w:line="276" w:lineRule="auto"/>
        <w:rPr>
          <w:rFonts w:ascii="Calibri" w:hAnsi="Calibri"/>
        </w:rPr>
      </w:pPr>
    </w:p>
    <w:p w14:paraId="3D4124EA" w14:textId="77777777" w:rsidR="005C7D18" w:rsidRPr="005C7D18" w:rsidRDefault="005C7D18" w:rsidP="005C7D18">
      <w:pPr>
        <w:spacing w:line="276" w:lineRule="auto"/>
        <w:rPr>
          <w:rFonts w:ascii="Calibri" w:hAnsi="Calibri"/>
          <w:b/>
          <w:bCs/>
        </w:rPr>
      </w:pPr>
      <w:r w:rsidRPr="005C7D18">
        <w:rPr>
          <w:rFonts w:ascii="Calibri" w:hAnsi="Calibri"/>
          <w:b/>
          <w:bCs/>
        </w:rPr>
        <w:t>1. Honors the Lord</w:t>
      </w:r>
    </w:p>
    <w:p w14:paraId="0731ECA5" w14:textId="77777777" w:rsidR="005C7D18" w:rsidRPr="005C7D18" w:rsidRDefault="005C7D18" w:rsidP="005C7D18">
      <w:pPr>
        <w:spacing w:line="276" w:lineRule="auto"/>
        <w:rPr>
          <w:rFonts w:ascii="Calibri" w:hAnsi="Calibri"/>
        </w:rPr>
      </w:pPr>
    </w:p>
    <w:p w14:paraId="21501BEF" w14:textId="4BD3D2B2" w:rsidR="005C7D18" w:rsidRPr="005C7D18" w:rsidRDefault="005C7D18" w:rsidP="005C7D18">
      <w:pPr>
        <w:spacing w:line="276" w:lineRule="auto"/>
        <w:rPr>
          <w:rFonts w:ascii="Calibri" w:hAnsi="Calibri"/>
        </w:rPr>
      </w:pPr>
      <w:r w:rsidRPr="005C7D18">
        <w:rPr>
          <w:rFonts w:ascii="Calibri" w:hAnsi="Calibri"/>
        </w:rPr>
        <w:t>Honor the LORD with your wealth and with the firstfruits of all your produce; then your barns will be filled with plenty, and your vats will be bursting with wine. Proverbs 3:9-10 (ESV)</w:t>
      </w:r>
    </w:p>
    <w:p w14:paraId="194C56D3" w14:textId="77777777" w:rsidR="005C7D18" w:rsidRPr="005C7D18" w:rsidRDefault="005C7D18" w:rsidP="005C7D18">
      <w:pPr>
        <w:spacing w:line="276" w:lineRule="auto"/>
        <w:rPr>
          <w:rFonts w:ascii="Calibri" w:hAnsi="Calibri"/>
        </w:rPr>
      </w:pPr>
    </w:p>
    <w:p w14:paraId="20AB9C92" w14:textId="77777777" w:rsidR="005C7D18" w:rsidRPr="005C7D18" w:rsidRDefault="005C7D18" w:rsidP="005C7D18">
      <w:pPr>
        <w:spacing w:line="276" w:lineRule="auto"/>
        <w:rPr>
          <w:rFonts w:ascii="Calibri" w:hAnsi="Calibri"/>
        </w:rPr>
      </w:pPr>
      <w:r w:rsidRPr="005C7D18">
        <w:rPr>
          <w:rFonts w:ascii="Calibri" w:hAnsi="Calibri"/>
        </w:rPr>
        <w:t>One tenth of the produce of the land, whether grain from the fields or fruit from the trees, belongs to the LORD and must be set apart to him as holy. Leviticus 27:30 (NLT)</w:t>
      </w:r>
    </w:p>
    <w:p w14:paraId="72A23E30" w14:textId="77777777" w:rsidR="005C7D18" w:rsidRPr="005C7D18" w:rsidRDefault="005C7D18" w:rsidP="005C7D18">
      <w:pPr>
        <w:spacing w:line="276" w:lineRule="auto"/>
        <w:rPr>
          <w:rFonts w:ascii="Calibri" w:hAnsi="Calibri"/>
        </w:rPr>
      </w:pPr>
    </w:p>
    <w:p w14:paraId="5538BDA2" w14:textId="77777777" w:rsidR="005C7D18" w:rsidRPr="005C7D18" w:rsidRDefault="005C7D18" w:rsidP="005C7D18">
      <w:pPr>
        <w:spacing w:line="276" w:lineRule="auto"/>
        <w:rPr>
          <w:rFonts w:ascii="Calibri" w:hAnsi="Calibri"/>
          <w:b/>
          <w:bCs/>
        </w:rPr>
      </w:pPr>
      <w:r w:rsidRPr="005C7D18">
        <w:rPr>
          <w:rFonts w:ascii="Calibri" w:hAnsi="Calibri"/>
          <w:b/>
          <w:bCs/>
        </w:rPr>
        <w:t>2. Allows God to Bless Me</w:t>
      </w:r>
    </w:p>
    <w:p w14:paraId="7CCFD5FA" w14:textId="77777777" w:rsidR="005C7D18" w:rsidRPr="005C7D18" w:rsidRDefault="005C7D18" w:rsidP="005C7D18">
      <w:pPr>
        <w:spacing w:line="276" w:lineRule="auto"/>
        <w:rPr>
          <w:rFonts w:ascii="Calibri" w:hAnsi="Calibri"/>
        </w:rPr>
      </w:pPr>
    </w:p>
    <w:p w14:paraId="4C50C7C3" w14:textId="01688C2B" w:rsidR="005C7D18" w:rsidRPr="005C7D18" w:rsidRDefault="005C7D18" w:rsidP="005C7D18">
      <w:pPr>
        <w:spacing w:line="276" w:lineRule="auto"/>
        <w:rPr>
          <w:rFonts w:ascii="Calibri" w:hAnsi="Calibri"/>
        </w:rPr>
      </w:pPr>
      <w:r w:rsidRPr="005C7D18">
        <w:rPr>
          <w:rFonts w:ascii="Calibri" w:hAnsi="Calibri"/>
        </w:rPr>
        <w:t>Honor the LORD with your wealth and with the firstfruits of all your produce; then your barns will be filled with plenty, and your vats will be bursting with wine. Proverbs 3:9-10 (ESV)</w:t>
      </w:r>
    </w:p>
    <w:p w14:paraId="520C6C10" w14:textId="77777777" w:rsidR="005C7D18" w:rsidRPr="005C7D18" w:rsidRDefault="005C7D18" w:rsidP="005C7D18">
      <w:pPr>
        <w:spacing w:line="276" w:lineRule="auto"/>
        <w:rPr>
          <w:rFonts w:ascii="Calibri" w:hAnsi="Calibri"/>
        </w:rPr>
      </w:pPr>
    </w:p>
    <w:p w14:paraId="419A950D" w14:textId="77777777" w:rsidR="005C7D18" w:rsidRPr="005C7D18" w:rsidRDefault="005C7D18" w:rsidP="005C7D18">
      <w:pPr>
        <w:spacing w:line="276" w:lineRule="auto"/>
        <w:rPr>
          <w:rFonts w:ascii="Calibri" w:hAnsi="Calibri"/>
        </w:rPr>
      </w:pPr>
      <w:r w:rsidRPr="005C7D18">
        <w:rPr>
          <w:rFonts w:ascii="Calibri" w:hAnsi="Calibri"/>
        </w:rPr>
        <w:t xml:space="preserve">Give freely and become </w:t>
      </w:r>
      <w:proofErr w:type="gramStart"/>
      <w:r w:rsidRPr="005C7D18">
        <w:rPr>
          <w:rFonts w:ascii="Calibri" w:hAnsi="Calibri"/>
        </w:rPr>
        <w:t>more wealthy</w:t>
      </w:r>
      <w:proofErr w:type="gramEnd"/>
      <w:r w:rsidRPr="005C7D18">
        <w:rPr>
          <w:rFonts w:ascii="Calibri" w:hAnsi="Calibri"/>
        </w:rPr>
        <w:t>; be stingy and lose everything. The generous will prosper; those who refresh others will themselves be refreshed. Proverbs 11:24-25 (NLT)</w:t>
      </w:r>
    </w:p>
    <w:p w14:paraId="6254FB7F" w14:textId="77777777" w:rsidR="005C7D18" w:rsidRPr="005C7D18" w:rsidRDefault="005C7D18" w:rsidP="005C7D18">
      <w:pPr>
        <w:spacing w:line="276" w:lineRule="auto"/>
        <w:rPr>
          <w:rFonts w:ascii="Calibri" w:hAnsi="Calibri"/>
        </w:rPr>
      </w:pPr>
    </w:p>
    <w:p w14:paraId="714126ED" w14:textId="77777777" w:rsidR="005C7D18" w:rsidRPr="005C7D18" w:rsidRDefault="005C7D18" w:rsidP="005C7D18">
      <w:pPr>
        <w:spacing w:line="276" w:lineRule="auto"/>
        <w:rPr>
          <w:rFonts w:ascii="Calibri" w:hAnsi="Calibri"/>
          <w:b/>
          <w:bCs/>
        </w:rPr>
      </w:pPr>
      <w:r w:rsidRPr="005C7D18">
        <w:rPr>
          <w:rFonts w:ascii="Calibri" w:hAnsi="Calibri"/>
          <w:b/>
          <w:bCs/>
        </w:rPr>
        <w:t>3. Protects Me from Becoming Selfish</w:t>
      </w:r>
    </w:p>
    <w:p w14:paraId="6B7F5299" w14:textId="77777777" w:rsidR="005C7D18" w:rsidRPr="005C7D18" w:rsidRDefault="005C7D18" w:rsidP="005C7D18">
      <w:pPr>
        <w:spacing w:line="276" w:lineRule="auto"/>
        <w:rPr>
          <w:rFonts w:ascii="Calibri" w:hAnsi="Calibri"/>
        </w:rPr>
      </w:pPr>
    </w:p>
    <w:p w14:paraId="0E90A535" w14:textId="77777777" w:rsidR="005C7D18" w:rsidRPr="005C7D18" w:rsidRDefault="005C7D18" w:rsidP="005C7D18">
      <w:pPr>
        <w:spacing w:line="276" w:lineRule="auto"/>
        <w:rPr>
          <w:rFonts w:ascii="Calibri" w:hAnsi="Calibri"/>
        </w:rPr>
      </w:pPr>
      <w:r w:rsidRPr="005C7D18">
        <w:rPr>
          <w:rFonts w:ascii="Calibri" w:hAnsi="Calibri"/>
        </w:rPr>
        <w:t>The world of the generous gets larger and larger; the world of the stingy gets smaller and smaller. Proverbs 11:24 (Mess)</w:t>
      </w:r>
    </w:p>
    <w:p w14:paraId="5E1E8BD6" w14:textId="77777777" w:rsidR="005C7D18" w:rsidRPr="005C7D18" w:rsidRDefault="005C7D18" w:rsidP="005C7D18">
      <w:pPr>
        <w:spacing w:line="276" w:lineRule="auto"/>
        <w:rPr>
          <w:rFonts w:ascii="Calibri" w:hAnsi="Calibri"/>
        </w:rPr>
      </w:pPr>
    </w:p>
    <w:p w14:paraId="54E789AD" w14:textId="77777777" w:rsidR="005C7D18" w:rsidRPr="005C7D18" w:rsidRDefault="005C7D18" w:rsidP="005C7D18">
      <w:pPr>
        <w:spacing w:line="276" w:lineRule="auto"/>
        <w:rPr>
          <w:rFonts w:ascii="Calibri" w:hAnsi="Calibri"/>
        </w:rPr>
      </w:pPr>
      <w:r w:rsidRPr="005C7D18">
        <w:rPr>
          <w:rFonts w:ascii="Calibri" w:hAnsi="Calibri"/>
        </w:rPr>
        <w:t>For the love of money is the root of all kinds of evil. And some people, craving money, have wandered from the true faith and pierced themselves with many sorrows. 1 Timothy 6:10 (NLT)</w:t>
      </w:r>
    </w:p>
    <w:p w14:paraId="51999221" w14:textId="77777777" w:rsidR="005C7D18" w:rsidRPr="005C7D18" w:rsidRDefault="005C7D18" w:rsidP="005C7D18">
      <w:pPr>
        <w:spacing w:line="276" w:lineRule="auto"/>
        <w:rPr>
          <w:rFonts w:ascii="Calibri" w:hAnsi="Calibri"/>
        </w:rPr>
      </w:pPr>
    </w:p>
    <w:p w14:paraId="0B87E57E" w14:textId="77777777" w:rsidR="005C7D18" w:rsidRPr="005C7D18" w:rsidRDefault="005C7D18" w:rsidP="005C7D18">
      <w:pPr>
        <w:spacing w:line="276" w:lineRule="auto"/>
        <w:rPr>
          <w:rFonts w:ascii="Calibri" w:hAnsi="Calibri"/>
          <w:b/>
          <w:bCs/>
        </w:rPr>
      </w:pPr>
      <w:r w:rsidRPr="005C7D18">
        <w:rPr>
          <w:rFonts w:ascii="Calibri" w:hAnsi="Calibri"/>
          <w:b/>
          <w:bCs/>
        </w:rPr>
        <w:t>4. Makes Me Trust God</w:t>
      </w:r>
    </w:p>
    <w:p w14:paraId="777BBCA8" w14:textId="77777777" w:rsidR="005C7D18" w:rsidRPr="005C7D18" w:rsidRDefault="005C7D18" w:rsidP="005C7D18">
      <w:pPr>
        <w:spacing w:line="276" w:lineRule="auto"/>
        <w:rPr>
          <w:rFonts w:ascii="Calibri" w:hAnsi="Calibri"/>
        </w:rPr>
      </w:pPr>
    </w:p>
    <w:p w14:paraId="61016779" w14:textId="72ADF473" w:rsidR="005C7D18" w:rsidRPr="005C7D18" w:rsidRDefault="005C7D18" w:rsidP="005C7D18">
      <w:pPr>
        <w:spacing w:line="276" w:lineRule="auto"/>
        <w:rPr>
          <w:rFonts w:ascii="Calibri" w:hAnsi="Calibri"/>
        </w:rPr>
      </w:pPr>
      <w:r w:rsidRPr="005C7D18">
        <w:rPr>
          <w:rFonts w:ascii="Calibri" w:hAnsi="Calibri"/>
        </w:rPr>
        <w:t xml:space="preserve">Trust in the LORD with all your heart, </w:t>
      </w:r>
      <w:proofErr w:type="gramStart"/>
      <w:r w:rsidRPr="005C7D18">
        <w:rPr>
          <w:rFonts w:ascii="Calibri" w:hAnsi="Calibri"/>
        </w:rPr>
        <w:t>and  do</w:t>
      </w:r>
      <w:proofErr w:type="gramEnd"/>
      <w:r w:rsidRPr="005C7D18">
        <w:rPr>
          <w:rFonts w:ascii="Calibri" w:hAnsi="Calibri"/>
        </w:rPr>
        <w:t xml:space="preserve"> not lean on your own understanding.  In all your ways acknowledge him, and </w:t>
      </w:r>
      <w:proofErr w:type="gramStart"/>
      <w:r w:rsidRPr="005C7D18">
        <w:rPr>
          <w:rFonts w:ascii="Calibri" w:hAnsi="Calibri"/>
        </w:rPr>
        <w:t>he  l</w:t>
      </w:r>
      <w:proofErr w:type="gramEnd"/>
      <w:r w:rsidRPr="005C7D18">
        <w:rPr>
          <w:rFonts w:ascii="Calibri" w:hAnsi="Calibri"/>
        </w:rPr>
        <w:t xml:space="preserve"> will make straight your paths.  Be not wise in your own eyes; fear the </w:t>
      </w:r>
      <w:proofErr w:type="gramStart"/>
      <w:r w:rsidRPr="005C7D18">
        <w:rPr>
          <w:rFonts w:ascii="Calibri" w:hAnsi="Calibri"/>
        </w:rPr>
        <w:t>LORD, and</w:t>
      </w:r>
      <w:proofErr w:type="gramEnd"/>
      <w:r w:rsidRPr="005C7D18">
        <w:rPr>
          <w:rFonts w:ascii="Calibri" w:hAnsi="Calibri"/>
        </w:rPr>
        <w:t xml:space="preserve"> turn away from evil. It will be healing to your flesh and refreshment to your bones. Honor the LORD with your wealth and with the firstfruits of all your produce; 10 then your barns will be filled with plenty, and your vats will be bursting with wine. Proverbs 3:5-10 (ESV)</w:t>
      </w:r>
    </w:p>
    <w:p w14:paraId="0DEB8346" w14:textId="77777777" w:rsidR="005C7D18" w:rsidRPr="005C7D18" w:rsidRDefault="005C7D18" w:rsidP="005C7D18">
      <w:pPr>
        <w:spacing w:line="276" w:lineRule="auto"/>
        <w:rPr>
          <w:rFonts w:ascii="Calibri" w:hAnsi="Calibri"/>
          <w:b/>
          <w:bCs/>
        </w:rPr>
      </w:pPr>
    </w:p>
    <w:p w14:paraId="1F17C0A4" w14:textId="77777777" w:rsidR="005C7D18" w:rsidRPr="005C7D18" w:rsidRDefault="005C7D18" w:rsidP="005C7D18">
      <w:pPr>
        <w:spacing w:line="276" w:lineRule="auto"/>
        <w:rPr>
          <w:rFonts w:ascii="Calibri" w:hAnsi="Calibri"/>
          <w:b/>
          <w:bCs/>
        </w:rPr>
      </w:pPr>
      <w:r w:rsidRPr="005C7D18">
        <w:rPr>
          <w:rFonts w:ascii="Calibri" w:hAnsi="Calibri"/>
          <w:b/>
          <w:bCs/>
        </w:rPr>
        <w:lastRenderedPageBreak/>
        <w:t>5. Teaches Me Discipline</w:t>
      </w:r>
    </w:p>
    <w:p w14:paraId="6D460D7F" w14:textId="77777777" w:rsidR="005C7D18" w:rsidRPr="005C7D18" w:rsidRDefault="005C7D18" w:rsidP="005C7D18">
      <w:pPr>
        <w:spacing w:line="276" w:lineRule="auto"/>
        <w:rPr>
          <w:rFonts w:ascii="Calibri" w:hAnsi="Calibri"/>
        </w:rPr>
      </w:pPr>
    </w:p>
    <w:p w14:paraId="3380AAA3" w14:textId="77777777" w:rsidR="005C7D18" w:rsidRPr="005C7D18" w:rsidRDefault="005C7D18" w:rsidP="005C7D18">
      <w:pPr>
        <w:spacing w:line="276" w:lineRule="auto"/>
        <w:rPr>
          <w:rFonts w:ascii="Calibri" w:hAnsi="Calibri"/>
        </w:rPr>
      </w:pPr>
      <w:r w:rsidRPr="005C7D18">
        <w:rPr>
          <w:rFonts w:ascii="Calibri" w:hAnsi="Calibri"/>
        </w:rPr>
        <w:t>We should make plans—counting on God to direct us. Proverbs 16: 9 (LB)</w:t>
      </w:r>
    </w:p>
    <w:p w14:paraId="6A1EFF76" w14:textId="77777777" w:rsidR="005C7D18" w:rsidRPr="005C7D18" w:rsidRDefault="005C7D18" w:rsidP="005C7D18">
      <w:pPr>
        <w:spacing w:line="276" w:lineRule="auto"/>
        <w:rPr>
          <w:rFonts w:ascii="Calibri" w:hAnsi="Calibri"/>
        </w:rPr>
      </w:pPr>
    </w:p>
    <w:p w14:paraId="423B4050" w14:textId="77777777" w:rsidR="005C7D18" w:rsidRPr="005C7D18" w:rsidRDefault="005C7D18" w:rsidP="005C7D18">
      <w:pPr>
        <w:spacing w:line="276" w:lineRule="auto"/>
        <w:rPr>
          <w:rFonts w:ascii="Calibri" w:hAnsi="Calibri"/>
        </w:rPr>
      </w:pPr>
      <w:r w:rsidRPr="005C7D18">
        <w:rPr>
          <w:rFonts w:ascii="Calibri" w:hAnsi="Calibri"/>
        </w:rPr>
        <w:t>The plans of the diligent lead surely to plenty, but those of everyone who is hasty, surely to poverty. Proverbs 21:5 (NKJV)</w:t>
      </w:r>
    </w:p>
    <w:p w14:paraId="761F0CDC" w14:textId="77777777" w:rsidR="005C7D18" w:rsidRPr="005C7D18" w:rsidRDefault="005C7D18" w:rsidP="005C7D18">
      <w:pPr>
        <w:spacing w:line="276" w:lineRule="auto"/>
        <w:rPr>
          <w:rFonts w:ascii="Calibri" w:hAnsi="Calibri"/>
          <w:b/>
          <w:bCs/>
        </w:rPr>
      </w:pPr>
    </w:p>
    <w:p w14:paraId="203D3EEC" w14:textId="77777777" w:rsidR="005C7D18" w:rsidRPr="005C7D18" w:rsidRDefault="005C7D18" w:rsidP="005C7D18">
      <w:pPr>
        <w:spacing w:line="276" w:lineRule="auto"/>
        <w:rPr>
          <w:rFonts w:ascii="Calibri" w:hAnsi="Calibri"/>
          <w:b/>
          <w:bCs/>
        </w:rPr>
      </w:pPr>
      <w:r w:rsidRPr="005C7D18">
        <w:rPr>
          <w:rFonts w:ascii="Calibri" w:hAnsi="Calibri"/>
          <w:b/>
          <w:bCs/>
        </w:rPr>
        <w:t>6. Brings Me Joy</w:t>
      </w:r>
    </w:p>
    <w:p w14:paraId="68A3A5E5" w14:textId="77777777" w:rsidR="005C7D18" w:rsidRPr="005C7D18" w:rsidRDefault="005C7D18" w:rsidP="005C7D18">
      <w:pPr>
        <w:spacing w:line="276" w:lineRule="auto"/>
        <w:rPr>
          <w:rFonts w:ascii="Calibri" w:hAnsi="Calibri"/>
        </w:rPr>
      </w:pPr>
    </w:p>
    <w:p w14:paraId="69202AF0" w14:textId="77777777" w:rsidR="005C7D18" w:rsidRPr="005C7D18" w:rsidRDefault="005C7D18" w:rsidP="005C7D18">
      <w:pPr>
        <w:spacing w:line="276" w:lineRule="auto"/>
        <w:rPr>
          <w:rFonts w:ascii="Calibri" w:hAnsi="Calibri"/>
        </w:rPr>
      </w:pPr>
      <w:r w:rsidRPr="005C7D18">
        <w:rPr>
          <w:rFonts w:ascii="Calibri" w:hAnsi="Calibri"/>
        </w:rPr>
        <w:t>A generous man will prosper; he who refreshes others will himself be refreshed. Proverbs 11:25 (NIV)</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AD21A" w14:textId="77777777" w:rsidR="002C4904" w:rsidRDefault="002C4904">
      <w:r>
        <w:separator/>
      </w:r>
    </w:p>
  </w:endnote>
  <w:endnote w:type="continuationSeparator" w:id="0">
    <w:p w14:paraId="42E53E54" w14:textId="77777777" w:rsidR="002C4904" w:rsidRDefault="002C4904">
      <w:r>
        <w:continuationSeparator/>
      </w:r>
    </w:p>
  </w:endnote>
  <w:endnote w:type="continuationNotice" w:id="1">
    <w:p w14:paraId="3E5799BE" w14:textId="77777777" w:rsidR="002C4904" w:rsidRDefault="002C4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FB92" w14:textId="77777777" w:rsidR="00DD33F6" w:rsidRDefault="00DD3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8960662" w:rsidR="000D064C" w:rsidRPr="00E001F4" w:rsidRDefault="005E7A87" w:rsidP="00E001F4">
    <w:pPr>
      <w:pStyle w:val="Footer"/>
      <w:jc w:val="right"/>
      <w:rPr>
        <w:rFonts w:ascii="Calibri" w:hAnsi="Calibri"/>
      </w:rPr>
    </w:pPr>
    <w:r>
      <w:tab/>
    </w:r>
    <w:r w:rsidR="00F37FD7">
      <w:rPr>
        <w:rFonts w:ascii="Calibri" w:hAnsi="Calibri"/>
        <w:b/>
        <w:bCs/>
      </w:rPr>
      <w:t>Schooled</w:t>
    </w:r>
    <w:r w:rsidR="000D064C" w:rsidRPr="00E001F4">
      <w:rPr>
        <w:rFonts w:ascii="Calibri" w:hAnsi="Calibri"/>
        <w:b/>
        <w:bCs/>
      </w:rPr>
      <w:t>—</w:t>
    </w:r>
    <w:r w:rsidR="005C7D18">
      <w:rPr>
        <w:rFonts w:ascii="Calibri" w:hAnsi="Calibri"/>
        <w:b/>
        <w:bCs/>
      </w:rPr>
      <w:t>Wise Up</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DB79" w14:textId="77777777" w:rsidR="00DD33F6" w:rsidRDefault="00DD3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E99A1" w14:textId="77777777" w:rsidR="002C4904" w:rsidRDefault="002C4904">
      <w:r>
        <w:separator/>
      </w:r>
    </w:p>
  </w:footnote>
  <w:footnote w:type="continuationSeparator" w:id="0">
    <w:p w14:paraId="1AB29655" w14:textId="77777777" w:rsidR="002C4904" w:rsidRDefault="002C4904">
      <w:r>
        <w:continuationSeparator/>
      </w:r>
    </w:p>
  </w:footnote>
  <w:footnote w:type="continuationNotice" w:id="1">
    <w:p w14:paraId="7512F207" w14:textId="77777777" w:rsidR="002C4904" w:rsidRDefault="002C49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D3E"/>
    <w:rsid w:val="0008638E"/>
    <w:rsid w:val="00095757"/>
    <w:rsid w:val="000966E0"/>
    <w:rsid w:val="000A14EA"/>
    <w:rsid w:val="000A4A51"/>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C4904"/>
    <w:rsid w:val="002D3E02"/>
    <w:rsid w:val="002D5247"/>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05F1"/>
    <w:rsid w:val="005250E7"/>
    <w:rsid w:val="00554E4A"/>
    <w:rsid w:val="00582FFE"/>
    <w:rsid w:val="00585F84"/>
    <w:rsid w:val="005922EB"/>
    <w:rsid w:val="005B2103"/>
    <w:rsid w:val="005B43AA"/>
    <w:rsid w:val="005B5A7B"/>
    <w:rsid w:val="005C7D18"/>
    <w:rsid w:val="005D45B6"/>
    <w:rsid w:val="005E1B8C"/>
    <w:rsid w:val="005E3D64"/>
    <w:rsid w:val="005E7A87"/>
    <w:rsid w:val="0062720A"/>
    <w:rsid w:val="00631CBE"/>
    <w:rsid w:val="006652C7"/>
    <w:rsid w:val="006666D7"/>
    <w:rsid w:val="00676E96"/>
    <w:rsid w:val="006A24A7"/>
    <w:rsid w:val="006A6FCB"/>
    <w:rsid w:val="006B7862"/>
    <w:rsid w:val="006C4559"/>
    <w:rsid w:val="006D24DF"/>
    <w:rsid w:val="006D3136"/>
    <w:rsid w:val="006D3F80"/>
    <w:rsid w:val="006D5364"/>
    <w:rsid w:val="006E4F39"/>
    <w:rsid w:val="006E77C3"/>
    <w:rsid w:val="006E77E6"/>
    <w:rsid w:val="00702914"/>
    <w:rsid w:val="007630E7"/>
    <w:rsid w:val="00791189"/>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B13FB"/>
    <w:rsid w:val="008B653B"/>
    <w:rsid w:val="008C653F"/>
    <w:rsid w:val="00907C7C"/>
    <w:rsid w:val="0091120A"/>
    <w:rsid w:val="00911AC1"/>
    <w:rsid w:val="00915AB5"/>
    <w:rsid w:val="009175B4"/>
    <w:rsid w:val="00923C10"/>
    <w:rsid w:val="00937628"/>
    <w:rsid w:val="009417A7"/>
    <w:rsid w:val="00951E3F"/>
    <w:rsid w:val="00956D2C"/>
    <w:rsid w:val="00963031"/>
    <w:rsid w:val="00972B7A"/>
    <w:rsid w:val="00973250"/>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B12C5"/>
    <w:rsid w:val="00AC1B83"/>
    <w:rsid w:val="00AF468A"/>
    <w:rsid w:val="00B03B8B"/>
    <w:rsid w:val="00B1021E"/>
    <w:rsid w:val="00B10327"/>
    <w:rsid w:val="00B158DB"/>
    <w:rsid w:val="00B3092B"/>
    <w:rsid w:val="00B40364"/>
    <w:rsid w:val="00B56A4D"/>
    <w:rsid w:val="00B604D0"/>
    <w:rsid w:val="00B92770"/>
    <w:rsid w:val="00B940D4"/>
    <w:rsid w:val="00BA64A9"/>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D33F6"/>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769B1"/>
    <w:rsid w:val="00E91EAD"/>
    <w:rsid w:val="00EF1491"/>
    <w:rsid w:val="00EF1DC2"/>
    <w:rsid w:val="00F07ABA"/>
    <w:rsid w:val="00F110E3"/>
    <w:rsid w:val="00F152F0"/>
    <w:rsid w:val="00F31FAF"/>
    <w:rsid w:val="00F3234E"/>
    <w:rsid w:val="00F36CB1"/>
    <w:rsid w:val="00F37FD7"/>
    <w:rsid w:val="00F417EF"/>
    <w:rsid w:val="00F47752"/>
    <w:rsid w:val="00F6597E"/>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58</TotalTime>
  <Pages>13</Pages>
  <Words>3951</Words>
  <Characters>22524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9</cp:revision>
  <cp:lastPrinted>2022-12-06T04:26:00Z</cp:lastPrinted>
  <dcterms:created xsi:type="dcterms:W3CDTF">2022-12-06T04:25:00Z</dcterms:created>
  <dcterms:modified xsi:type="dcterms:W3CDTF">2022-12-12T16:09:00Z</dcterms:modified>
  <cp:category/>
</cp:coreProperties>
</file>